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17260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f82fad9e-4303-40e0-b615-d8bb07699b65" w:id="1"/>
      <w:r>
        <w:rPr>
          <w:rFonts w:ascii="Times New Roman" w:hAnsi="Times New Roman"/>
          <w:b/>
          <w:i w:val="false"/>
          <w:color w:val="000000"/>
          <w:sz w:val="28"/>
        </w:rPr>
        <w:t>Министерство образования Красноярского края</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f11d21d1-8bec-4df3-85d2-f4d0bca3e7ae" w:id="2"/>
      <w:r>
        <w:rPr>
          <w:rFonts w:ascii="Times New Roman" w:hAnsi="Times New Roman"/>
          <w:b/>
          <w:i w:val="false"/>
          <w:color w:val="000000"/>
          <w:sz w:val="28"/>
        </w:rPr>
        <w:t>Муниципальное образование Канский район</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Филимоновская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Педагогическим советом</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Палкина Л.В.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729244)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8f40cabc-1e83-4907-ad8f-f4ef8375b8cd" w:id="3"/>
      <w:r>
        <w:rPr>
          <w:rFonts w:ascii="Times New Roman" w:hAnsi="Times New Roman"/>
          <w:b/>
          <w:i w:val="false"/>
          <w:color w:val="000000"/>
          <w:sz w:val="28"/>
        </w:rPr>
        <w:t>с.Филимоново</w:t>
      </w:r>
      <w:bookmarkEnd w:id="3"/>
      <w:r>
        <w:rPr>
          <w:rFonts w:ascii="Times New Roman" w:hAnsi="Times New Roman"/>
          <w:b/>
          <w:i w:val="false"/>
          <w:color w:val="000000"/>
          <w:sz w:val="28"/>
        </w:rPr>
        <w:t xml:space="preserve">‌ </w:t>
      </w:r>
      <w:bookmarkStart w:name="30574bb6-69b4-4b7b-a313-5bac59a2fd6c"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5172606" w:id="5"/>
    <w:p>
      <w:pPr>
        <w:sectPr>
          <w:pgSz w:w="11906" w:h="16383" w:orient="portrait"/>
        </w:sectPr>
      </w:pPr>
    </w:p>
    <w:bookmarkEnd w:id="5"/>
    <w:bookmarkEnd w:id="0"/>
    <w:bookmarkStart w:name="block-5172607"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b w:val="false"/>
          <w:i w:val="false"/>
          <w:color w:val="ff0000"/>
          <w:sz w:val="28"/>
        </w:rPr>
        <w:t>.</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132 часа (из них </w:t>
      </w:r>
      <w:r>
        <w:rPr>
          <w:rFonts w:ascii="Times New Roman" w:hAnsi="Times New Roman"/>
          <w:b w:val="false"/>
          <w:i w:val="false"/>
          <w:color w:val="000000"/>
          <w:sz w:val="28"/>
        </w:rPr>
        <w:t>‌</w:t>
      </w:r>
      <w:bookmarkStart w:name="8184041c-500f-4898-8c17-3f7c192d7a9a" w:id="7"/>
      <w:r>
        <w:rPr>
          <w:rFonts w:ascii="Times New Roman" w:hAnsi="Times New Roman"/>
          <w:b w:val="false"/>
          <w:i w:val="false"/>
          <w:color w:val="000000"/>
          <w:sz w:val="28"/>
        </w:rPr>
        <w:t>не менее 80 часов</w:t>
      </w:r>
      <w:bookmarkEnd w:id="7"/>
      <w:r>
        <w:rPr>
          <w:rFonts w:ascii="Times New Roman" w:hAnsi="Times New Roman"/>
          <w:b w:val="false"/>
          <w:i w:val="false"/>
          <w:color w:val="000000"/>
          <w:sz w:val="28"/>
        </w:rPr>
        <w:t>‌</w:t>
      </w:r>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5172607" w:id="8"/>
    <w:p>
      <w:pPr>
        <w:sectPr>
          <w:pgSz w:w="11906" w:h="16383" w:orient="portrait"/>
        </w:sectPr>
      </w:pPr>
    </w:p>
    <w:bookmarkEnd w:id="8"/>
    <w:bookmarkEnd w:id="6"/>
    <w:bookmarkStart w:name="block-5172605" w:id="9"/>
    <w:p>
      <w:pPr>
        <w:spacing w:before="0" w:after="0" w:line="264"/>
        <w:ind w:left="120"/>
        <w:jc w:val="both"/>
      </w:pPr>
      <w:r>
        <w:rPr>
          <w:rFonts w:ascii="Calibri" w:hAnsi="Calibri"/>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0"/>
      <w:hyperlink w:anchor="_ftn1">
        <w:r>
          <w:rPr>
            <w:rFonts w:ascii="Times New Roman" w:hAnsi="Times New Roman"/>
            <w:b/>
            <w:i w:val="false"/>
            <w:color w:val="0000ff"/>
            <w:sz w:val="24"/>
            <w:u w:val="single"/>
          </w:rPr>
          <w:t/>
        </w:r>
        <w:r>
          <w:rPr>
            <w:rFonts w:ascii="Times New Roman" w:hAnsi="Times New Roman"/>
            <w:b/>
            <w:i w:val="false"/>
            <w:color w:val="0000ff"/>
            <w:sz w:val="24"/>
          </w:rPr>
          <w:t>[1]</w:t>
        </w:r>
      </w:hyperlink>
      <w:bookmarkEnd w:id="10"/>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192040c8-9be0-4bcc-9f47-45c543c4cd5f" w:id="11"/>
      <w:r>
        <w:rPr>
          <w:rFonts w:ascii="Times New Roman" w:hAnsi="Times New Roman"/>
          <w:b w:val="false"/>
          <w:i w:val="false"/>
          <w:color w:val="000000"/>
          <w:sz w:val="28"/>
        </w:rPr>
        <w:t>и другие (по выбору).</w:t>
      </w:r>
      <w:bookmarkEnd w:id="11"/>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r>
        <w:rPr>
          <w:rFonts w:ascii="Times New Roman" w:hAnsi="Times New Roman"/>
          <w:b w:val="false"/>
          <w:i w:val="false"/>
          <w:color w:val="000000"/>
          <w:sz w:val="28"/>
        </w:rPr>
        <w:t>‌</w:t>
      </w:r>
      <w:bookmarkStart w:name="fea8cf03-c8e1-4ed3-94a3-40e6561a8359" w:id="12"/>
      <w:r>
        <w:rPr>
          <w:rFonts w:ascii="Times New Roman" w:hAnsi="Times New Roman"/>
          <w:b w:val="false"/>
          <w:i w:val="false"/>
          <w:color w:val="000000"/>
          <w:sz w:val="28"/>
        </w:rPr>
        <w:t>и другие (по выбору).</w:t>
      </w:r>
      <w:bookmarkEnd w:id="1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r>
        <w:rPr>
          <w:rFonts w:ascii="Times New Roman" w:hAnsi="Times New Roman"/>
          <w:b w:val="false"/>
          <w:i w:val="false"/>
          <w:color w:val="000000"/>
          <w:sz w:val="28"/>
        </w:rPr>
        <w:t>‌</w:t>
      </w:r>
      <w:bookmarkStart w:name="fce98a40-ae0b-4d2c-875d-505cf2d5a21d" w:id="13"/>
      <w:r>
        <w:rPr>
          <w:rFonts w:ascii="Times New Roman" w:hAnsi="Times New Roman"/>
          <w:b w:val="false"/>
          <w:i w:val="false"/>
          <w:color w:val="000000"/>
          <w:sz w:val="28"/>
        </w:rPr>
        <w:t>и другие.</w:t>
      </w:r>
      <w:bookmarkEnd w:id="13"/>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r>
        <w:rPr>
          <w:rFonts w:ascii="Times New Roman" w:hAnsi="Times New Roman"/>
          <w:b w:val="false"/>
          <w:i w:val="false"/>
          <w:color w:val="000000"/>
          <w:sz w:val="28"/>
        </w:rPr>
        <w:t>‌</w:t>
      </w:r>
      <w:bookmarkStart w:name="a3da6f91-f80f-4d4a-8e62-998ba5c8e117" w:id="14"/>
      <w:r>
        <w:rPr>
          <w:rFonts w:ascii="Times New Roman" w:hAnsi="Times New Roman"/>
          <w:b w:val="false"/>
          <w:i w:val="false"/>
          <w:color w:val="000000"/>
          <w:sz w:val="28"/>
        </w:rPr>
        <w:t>и др.</w:t>
      </w:r>
      <w:bookmarkEnd w:id="14"/>
      <w:r>
        <w:rPr>
          <w:rFonts w:ascii="Times New Roman" w:hAnsi="Times New Roman"/>
          <w:b w:val="false"/>
          <w:i w:val="false"/>
          <w:color w:val="000000"/>
          <w:sz w:val="28"/>
        </w:rPr>
        <w:t>‌</w:t>
      </w:r>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r>
        <w:rPr>
          <w:rFonts w:ascii="Times New Roman" w:hAnsi="Times New Roman"/>
          <w:b w:val="false"/>
          <w:i w:val="false"/>
          <w:color w:val="000000"/>
          <w:sz w:val="28"/>
        </w:rPr>
        <w:t>‌</w:t>
      </w:r>
      <w:bookmarkStart w:name="e4e52ce4-82f6-450f-a8ef-39f9bea95300" w:id="15"/>
      <w:r>
        <w:rPr>
          <w:rFonts w:ascii="Times New Roman" w:hAnsi="Times New Roman"/>
          <w:b w:val="false"/>
          <w:i w:val="false"/>
          <w:color w:val="000000"/>
          <w:sz w:val="28"/>
        </w:rPr>
        <w:t>и другие (по выбору).</w:t>
      </w:r>
      <w:bookmarkEnd w:id="1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1276de16-2d11-43d3-bead-a64a93ae8cc5" w:id="16"/>
      <w:r>
        <w:rPr>
          <w:rFonts w:ascii="Times New Roman" w:hAnsi="Times New Roman"/>
          <w:b w:val="false"/>
          <w:i w:val="false"/>
          <w:color w:val="333333"/>
          <w:sz w:val="28"/>
        </w:rPr>
        <w:t>и другие (по выбору).</w:t>
      </w:r>
      <w:bookmarkEnd w:id="16"/>
      <w:r>
        <w:rPr>
          <w:rFonts w:ascii="Times New Roman" w:hAnsi="Times New Roman"/>
          <w:b w:val="false"/>
          <w:i w:val="false"/>
          <w:color w:val="333333"/>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2"/>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2"/>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2"/>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2"/>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2"/>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3"/>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4"/>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4"/>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4"/>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4"/>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5"/>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5"/>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5"/>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6"/>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6"/>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r>
        <w:rPr>
          <w:rFonts w:ascii="Times New Roman" w:hAnsi="Times New Roman"/>
          <w:b w:val="false"/>
          <w:i w:val="false"/>
          <w:color w:val="000000"/>
          <w:sz w:val="28"/>
        </w:rPr>
        <w:t>‌</w:t>
      </w:r>
      <w:bookmarkStart w:name="eb176ee2-af43-40d4-a1ee-b090419c1179" w:id="17"/>
      <w:r>
        <w:rPr>
          <w:rFonts w:ascii="Times New Roman" w:hAnsi="Times New Roman"/>
          <w:b w:val="false"/>
          <w:i w:val="false"/>
          <w:color w:val="000000"/>
          <w:sz w:val="28"/>
        </w:rPr>
        <w:t>и др.</w:t>
      </w:r>
      <w:bookmarkEnd w:id="17"/>
      <w:r>
        <w:rPr>
          <w:rFonts w:ascii="Times New Roman" w:hAnsi="Times New Roman"/>
          <w:b w:val="false"/>
          <w:i w:val="false"/>
          <w:color w:val="000000"/>
          <w:sz w:val="28"/>
        </w:rPr>
        <w:t>‌</w:t>
      </w:r>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r>
        <w:rPr>
          <w:rFonts w:ascii="Times New Roman" w:hAnsi="Times New Roman"/>
          <w:b w:val="false"/>
          <w:i w:val="false"/>
          <w:color w:val="000000"/>
          <w:sz w:val="28"/>
        </w:rPr>
        <w:t>‌</w:t>
      </w:r>
      <w:bookmarkStart w:name="133f36d8-58eb-4703-aa32-18eef51ef659" w:id="18"/>
      <w:r>
        <w:rPr>
          <w:rFonts w:ascii="Times New Roman" w:hAnsi="Times New Roman"/>
          <w:b w:val="false"/>
          <w:i w:val="false"/>
          <w:color w:val="000000"/>
          <w:sz w:val="28"/>
        </w:rPr>
        <w:t>и др.</w:t>
      </w:r>
      <w:bookmarkEnd w:id="1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r>
        <w:rPr>
          <w:rFonts w:ascii="Times New Roman" w:hAnsi="Times New Roman"/>
          <w:b w:val="false"/>
          <w:i w:val="false"/>
          <w:color w:val="000000"/>
          <w:sz w:val="28"/>
        </w:rPr>
        <w:t>‌</w:t>
      </w:r>
      <w:bookmarkStart w:name="60d4b361-5c35-450d-9ed8-60410acf6db4" w:id="19"/>
      <w:r>
        <w:rPr>
          <w:rFonts w:ascii="Times New Roman" w:hAnsi="Times New Roman"/>
          <w:b w:val="false"/>
          <w:i w:val="false"/>
          <w:color w:val="000000"/>
          <w:sz w:val="28"/>
        </w:rPr>
        <w:t>и другие (по выбору)</w:t>
      </w:r>
      <w:bookmarkEnd w:id="1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r>
        <w:rPr>
          <w:rFonts w:ascii="Times New Roman" w:hAnsi="Times New Roman"/>
          <w:b w:val="false"/>
          <w:i w:val="false"/>
          <w:color w:val="000000"/>
          <w:sz w:val="28"/>
        </w:rPr>
        <w:t>‌</w:t>
      </w:r>
      <w:bookmarkStart w:name="d90ce49e-f5c7-4bfc-ba4a-92feb4e54a52" w:id="20"/>
      <w:r>
        <w:rPr>
          <w:rFonts w:ascii="Times New Roman" w:hAnsi="Times New Roman"/>
          <w:b w:val="false"/>
          <w:i w:val="false"/>
          <w:color w:val="000000"/>
          <w:sz w:val="28"/>
        </w:rPr>
        <w:t>(1-2 произведения) и другие.</w:t>
      </w:r>
      <w:bookmarkEnd w:id="2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r>
        <w:rPr>
          <w:rFonts w:ascii="Times New Roman" w:hAnsi="Times New Roman"/>
          <w:b w:val="false"/>
          <w:i w:val="false"/>
          <w:color w:val="000000"/>
          <w:sz w:val="28"/>
        </w:rPr>
        <w:t>‌</w:t>
      </w:r>
      <w:bookmarkStart w:name="a9441494-befb-474c-980d-17418cebb9a9" w:id="21"/>
      <w:r>
        <w:rPr>
          <w:rFonts w:ascii="Times New Roman" w:hAnsi="Times New Roman"/>
          <w:b w:val="false"/>
          <w:i w:val="false"/>
          <w:color w:val="000000"/>
          <w:sz w:val="28"/>
        </w:rPr>
        <w:t>(по выбору, не менее пяти авторов)</w:t>
      </w:r>
      <w:bookmarkEnd w:id="21"/>
      <w:r>
        <w:rPr>
          <w:rFonts w:ascii="Times New Roman" w:hAnsi="Times New Roman"/>
          <w:b w:val="false"/>
          <w:i w:val="false"/>
          <w:color w:val="000000"/>
          <w:sz w:val="28"/>
        </w:rPr>
        <w:t>‌</w:t>
      </w:r>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r>
        <w:rPr>
          <w:rFonts w:ascii="Times New Roman" w:hAnsi="Times New Roman"/>
          <w:b w:val="false"/>
          <w:i w:val="false"/>
          <w:color w:val="000000"/>
          <w:sz w:val="28"/>
        </w:rPr>
        <w:t>‌</w:t>
      </w:r>
      <w:bookmarkStart w:name="9e6d0f8b-b9cc-4a5a-96f8-fa217be0cdd9" w:id="22"/>
      <w:r>
        <w:rPr>
          <w:rFonts w:ascii="Times New Roman" w:hAnsi="Times New Roman"/>
          <w:b w:val="false"/>
          <w:i w:val="false"/>
          <w:color w:val="000000"/>
          <w:sz w:val="28"/>
        </w:rPr>
        <w:t>и др.</w:t>
      </w:r>
      <w:bookmarkEnd w:id="22"/>
      <w:r>
        <w:rPr>
          <w:rFonts w:ascii="Times New Roman" w:hAnsi="Times New Roman"/>
          <w:b w:val="false"/>
          <w:i w:val="false"/>
          <w:color w:val="000000"/>
          <w:sz w:val="28"/>
        </w:rPr>
        <w:t>‌</w:t>
      </w:r>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r>
        <w:rPr>
          <w:rFonts w:ascii="Times New Roman" w:hAnsi="Times New Roman"/>
          <w:b w:val="false"/>
          <w:i w:val="false"/>
          <w:color w:val="000000"/>
          <w:sz w:val="28"/>
        </w:rPr>
        <w:t>‌</w:t>
      </w:r>
      <w:bookmarkStart w:name="e5c2f998-10e7-44fc-bdda-dfec1693f887" w:id="23"/>
      <w:r>
        <w:rPr>
          <w:rFonts w:ascii="Times New Roman" w:hAnsi="Times New Roman"/>
          <w:b w:val="false"/>
          <w:i w:val="false"/>
          <w:color w:val="000000"/>
          <w:sz w:val="28"/>
        </w:rPr>
        <w:t>и др.</w:t>
      </w:r>
      <w:bookmarkEnd w:id="23"/>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r>
        <w:rPr>
          <w:rFonts w:ascii="Times New Roman" w:hAnsi="Times New Roman"/>
          <w:b w:val="false"/>
          <w:i w:val="false"/>
          <w:color w:val="000000"/>
          <w:sz w:val="28"/>
        </w:rPr>
        <w:t>‌</w:t>
      </w:r>
      <w:bookmarkStart w:name="2d1b25dd-7e61-4fc3-9b40-52f6c7be69e0" w:id="24"/>
      <w:r>
        <w:rPr>
          <w:rFonts w:ascii="Times New Roman" w:hAnsi="Times New Roman"/>
          <w:b w:val="false"/>
          <w:i w:val="false"/>
          <w:color w:val="000000"/>
          <w:sz w:val="28"/>
        </w:rPr>
        <w:t>и другие</w:t>
      </w:r>
      <w:bookmarkEnd w:id="24"/>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r>
        <w:rPr>
          <w:rFonts w:ascii="Times New Roman" w:hAnsi="Times New Roman"/>
          <w:b w:val="false"/>
          <w:i w:val="false"/>
          <w:color w:val="000000"/>
          <w:sz w:val="28"/>
        </w:rPr>
        <w:t>‌</w:t>
      </w:r>
      <w:bookmarkStart w:name="6412d18c-a4c6-4681-9757-e9608467f10d" w:id="25"/>
      <w:r>
        <w:rPr>
          <w:rFonts w:ascii="Times New Roman" w:hAnsi="Times New Roman"/>
          <w:b w:val="false"/>
          <w:i w:val="false"/>
          <w:color w:val="000000"/>
          <w:sz w:val="28"/>
        </w:rPr>
        <w:t>и др.</w:t>
      </w:r>
      <w:bookmarkEnd w:id="25"/>
      <w:r>
        <w:rPr>
          <w:rFonts w:ascii="Times New Roman" w:hAnsi="Times New Roman"/>
          <w:b w:val="false"/>
          <w:i w:val="false"/>
          <w:color w:val="000000"/>
          <w:sz w:val="28"/>
        </w:rPr>
        <w:t>‌</w:t>
      </w:r>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r>
        <w:rPr>
          <w:rFonts w:ascii="Times New Roman" w:hAnsi="Times New Roman"/>
          <w:b w:val="false"/>
          <w:i w:val="false"/>
          <w:color w:val="000000"/>
          <w:sz w:val="28"/>
        </w:rPr>
        <w:t>‌</w:t>
      </w:r>
      <w:bookmarkStart w:name="6d735cba-503d-4ed1-a53f-5468e4a27f01" w:id="26"/>
      <w:r>
        <w:rPr>
          <w:rFonts w:ascii="Times New Roman" w:hAnsi="Times New Roman"/>
          <w:b w:val="false"/>
          <w:i w:val="false"/>
          <w:color w:val="000000"/>
          <w:sz w:val="28"/>
        </w:rPr>
        <w:t>и другие (по выбору)</w:t>
      </w:r>
      <w:bookmarkEnd w:id="2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r>
        <w:rPr>
          <w:rFonts w:ascii="Times New Roman" w:hAnsi="Times New Roman"/>
          <w:b w:val="false"/>
          <w:i w:val="false"/>
          <w:color w:val="000000"/>
          <w:sz w:val="28"/>
        </w:rPr>
        <w:t>‌</w:t>
      </w:r>
      <w:bookmarkStart w:name="3f36f3cc-f68d-481c-9f68-8a09ab5407f1" w:id="27"/>
      <w:r>
        <w:rPr>
          <w:rFonts w:ascii="Times New Roman" w:hAnsi="Times New Roman"/>
          <w:b w:val="false"/>
          <w:i w:val="false"/>
          <w:color w:val="000000"/>
          <w:sz w:val="28"/>
        </w:rPr>
        <w:t>и другие</w:t>
      </w:r>
      <w:bookmarkEnd w:id="2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r>
        <w:rPr>
          <w:rFonts w:ascii="Times New Roman" w:hAnsi="Times New Roman"/>
          <w:b w:val="false"/>
          <w:i w:val="false"/>
          <w:color w:val="000000"/>
          <w:sz w:val="28"/>
        </w:rPr>
        <w:t>‌</w:t>
      </w:r>
      <w:bookmarkStart w:name="dd853ef0-68f9-4441-80c5-be39b469ea42" w:id="28"/>
      <w:r>
        <w:rPr>
          <w:rFonts w:ascii="Times New Roman" w:hAnsi="Times New Roman"/>
          <w:b w:val="false"/>
          <w:i w:val="false"/>
          <w:color w:val="000000"/>
          <w:sz w:val="28"/>
        </w:rPr>
        <w:t>и др.</w:t>
      </w:r>
      <w:bookmarkEnd w:id="28"/>
      <w:r>
        <w:rPr>
          <w:rFonts w:ascii="Times New Roman" w:hAnsi="Times New Roman"/>
          <w:b w:val="false"/>
          <w:i w:val="false"/>
          <w:color w:val="000000"/>
          <w:sz w:val="28"/>
        </w:rPr>
        <w:t>‌</w:t>
      </w:r>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r>
        <w:rPr>
          <w:rFonts w:ascii="Times New Roman" w:hAnsi="Times New Roman"/>
          <w:b w:val="false"/>
          <w:i w:val="false"/>
          <w:color w:val="000000"/>
          <w:sz w:val="28"/>
        </w:rPr>
        <w:t>‌</w:t>
      </w:r>
      <w:bookmarkStart w:name="305fc3fd-0d75-43c6-b5e8-b77dae865863" w:id="29"/>
      <w:r>
        <w:rPr>
          <w:rFonts w:ascii="Times New Roman" w:hAnsi="Times New Roman"/>
          <w:b w:val="false"/>
          <w:i w:val="false"/>
          <w:color w:val="000000"/>
          <w:sz w:val="28"/>
        </w:rPr>
        <w:t>и другие (по выбору)</w:t>
      </w:r>
      <w:bookmarkEnd w:id="2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r>
        <w:rPr>
          <w:rFonts w:ascii="Times New Roman" w:hAnsi="Times New Roman"/>
          <w:b w:val="false"/>
          <w:i w:val="false"/>
          <w:color w:val="000000"/>
          <w:sz w:val="28"/>
        </w:rPr>
        <w:t>‌</w:t>
      </w:r>
      <w:bookmarkStart w:name="8497a925-adbe-4600-9382-168da4c3c80b" w:id="30"/>
      <w:r>
        <w:rPr>
          <w:rFonts w:ascii="Times New Roman" w:hAnsi="Times New Roman"/>
          <w:b w:val="false"/>
          <w:i w:val="false"/>
          <w:color w:val="000000"/>
          <w:sz w:val="28"/>
        </w:rPr>
        <w:t>(по выбору)</w:t>
      </w:r>
      <w:bookmarkEnd w:id="30"/>
      <w:r>
        <w:rPr>
          <w:rFonts w:ascii="Times New Roman" w:hAnsi="Times New Roman"/>
          <w:b w:val="false"/>
          <w:i w:val="false"/>
          <w:color w:val="000000"/>
          <w:sz w:val="28"/>
        </w:rPr>
        <w:t>‌</w:t>
      </w:r>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r>
        <w:rPr>
          <w:rFonts w:ascii="Times New Roman" w:hAnsi="Times New Roman"/>
          <w:b w:val="false"/>
          <w:i w:val="false"/>
          <w:color w:val="000000"/>
          <w:sz w:val="28"/>
        </w:rPr>
        <w:t>‌</w:t>
      </w:r>
      <w:bookmarkStart w:name="c4dddd01-51be-4cab-bffc-20489de7184c" w:id="31"/>
      <w:r>
        <w:rPr>
          <w:rFonts w:ascii="Times New Roman" w:hAnsi="Times New Roman"/>
          <w:b w:val="false"/>
          <w:i w:val="false"/>
          <w:color w:val="000000"/>
          <w:sz w:val="28"/>
        </w:rPr>
        <w:t>и другое (по выбору)</w:t>
      </w:r>
      <w:bookmarkEnd w:id="31"/>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r>
        <w:rPr>
          <w:rFonts w:ascii="Times New Roman" w:hAnsi="Times New Roman"/>
          <w:b w:val="false"/>
          <w:i w:val="false"/>
          <w:color w:val="000000"/>
          <w:sz w:val="28"/>
        </w:rPr>
        <w:t>‌</w:t>
      </w:r>
      <w:bookmarkStart w:name="0c3ae019-4704-47be-8c05-88069337bebf" w:id="32"/>
      <w:r>
        <w:rPr>
          <w:rFonts w:ascii="Times New Roman" w:hAnsi="Times New Roman"/>
          <w:b w:val="false"/>
          <w:i w:val="false"/>
          <w:color w:val="000000"/>
          <w:sz w:val="28"/>
        </w:rPr>
        <w:t>(не менее двух произведений)</w:t>
      </w:r>
      <w:bookmarkEnd w:id="32"/>
      <w:r>
        <w:rPr>
          <w:rFonts w:ascii="Times New Roman" w:hAnsi="Times New Roman"/>
          <w:b w:val="false"/>
          <w:i w:val="false"/>
          <w:color w:val="000000"/>
          <w:sz w:val="28"/>
        </w:rPr>
        <w:t>‌</w:t>
      </w:r>
      <w:r>
        <w:rPr>
          <w:rFonts w:ascii="Times New Roman" w:hAnsi="Times New Roman"/>
          <w:b w:val="false"/>
          <w:i w:val="false"/>
          <w:color w:val="000000"/>
          <w:sz w:val="28"/>
        </w:rPr>
        <w:t xml:space="preserve">: зарубежные писатели-сказочники (Ш. Перро, Х.-К. Андерсен </w:t>
      </w:r>
      <w:r>
        <w:rPr>
          <w:rFonts w:ascii="Times New Roman" w:hAnsi="Times New Roman"/>
          <w:b w:val="false"/>
          <w:i w:val="false"/>
          <w:color w:val="000000"/>
          <w:sz w:val="28"/>
        </w:rPr>
        <w:t>‌</w:t>
      </w:r>
      <w:bookmarkStart w:name="0e95da97-7b05-41cd-84b7-0db56826c5ee" w:id="33"/>
      <w:r>
        <w:rPr>
          <w:rFonts w:ascii="Times New Roman" w:hAnsi="Times New Roman"/>
          <w:b w:val="false"/>
          <w:i w:val="false"/>
          <w:color w:val="000000"/>
          <w:sz w:val="28"/>
        </w:rPr>
        <w:t>и др.</w:t>
      </w:r>
      <w:bookmarkEnd w:id="33"/>
      <w:r>
        <w:rPr>
          <w:rFonts w:ascii="Times New Roman" w:hAnsi="Times New Roman"/>
          <w:b w:val="false"/>
          <w:i w:val="false"/>
          <w:color w:val="000000"/>
          <w:sz w:val="28"/>
        </w:rPr>
        <w:t>‌</w:t>
      </w:r>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r>
        <w:rPr>
          <w:rFonts w:ascii="Times New Roman" w:hAnsi="Times New Roman"/>
          <w:b w:val="false"/>
          <w:i w:val="false"/>
          <w:color w:val="000000"/>
          <w:sz w:val="28"/>
        </w:rPr>
        <w:t>‌</w:t>
      </w:r>
      <w:bookmarkStart w:name="63220a7a-3056-4cb7-8b8f-8dfa3716a258" w:id="34"/>
      <w:r>
        <w:rPr>
          <w:rFonts w:ascii="Times New Roman" w:hAnsi="Times New Roman"/>
          <w:b w:val="false"/>
          <w:i w:val="false"/>
          <w:color w:val="000000"/>
          <w:sz w:val="28"/>
        </w:rPr>
        <w:t>и другие (по выбору)</w:t>
      </w:r>
      <w:bookmarkEnd w:id="34"/>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7"/>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7"/>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7"/>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7"/>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7"/>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8"/>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8"/>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8"/>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8"/>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9"/>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9"/>
        </w:numPr>
        <w:spacing w:before="0" w:after="0" w:line="264"/>
        <w:jc w:val="both"/>
      </w:pPr>
      <w:r>
        <w:rPr>
          <w:rFonts w:ascii="Times New Roman" w:hAnsi="Times New Roman"/>
          <w:b w:val="false"/>
          <w:i w:val="false"/>
          <w:color w:val="000000"/>
          <w:sz w:val="28"/>
        </w:rPr>
        <w:t>на заданную тему;</w:t>
      </w:r>
    </w:p>
    <w:p>
      <w:pPr>
        <w:numPr>
          <w:ilvl w:val="0"/>
          <w:numId w:val="9"/>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9"/>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9"/>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9"/>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9"/>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0"/>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10"/>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10"/>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10"/>
        </w:numPr>
        <w:spacing w:before="0" w:after="0" w:line="264"/>
        <w:jc w:val="both"/>
      </w:pPr>
      <w:r>
        <w:rPr>
          <w:rFonts w:ascii="Times New Roman" w:hAnsi="Times New Roman"/>
          <w:b w:val="false"/>
          <w:i w:val="false"/>
          <w:color w:val="000000"/>
          <w:sz w:val="28"/>
        </w:rPr>
        <w:t>(слушании) произведения;</w:t>
      </w:r>
    </w:p>
    <w:p>
      <w:pPr>
        <w:numPr>
          <w:ilvl w:val="0"/>
          <w:numId w:val="10"/>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1"/>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11"/>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r>
        <w:rPr>
          <w:rFonts w:ascii="Times New Roman" w:hAnsi="Times New Roman"/>
          <w:b w:val="false"/>
          <w:i w:val="false"/>
          <w:color w:val="000000"/>
          <w:sz w:val="28"/>
        </w:rPr>
        <w:t>‌</w:t>
      </w:r>
      <w:bookmarkStart w:name="96e70618-7a1d-4135-8fd3-a8d5b625e8a7" w:id="35"/>
      <w:r>
        <w:rPr>
          <w:rFonts w:ascii="Times New Roman" w:hAnsi="Times New Roman"/>
          <w:b w:val="false"/>
          <w:i w:val="false"/>
          <w:color w:val="000000"/>
          <w:sz w:val="28"/>
        </w:rPr>
        <w:t>и другое (по выбору)</w:t>
      </w:r>
      <w:bookmarkEnd w:id="35"/>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r>
        <w:rPr>
          <w:rFonts w:ascii="Times New Roman" w:hAnsi="Times New Roman"/>
          <w:b w:val="false"/>
          <w:i w:val="false"/>
          <w:color w:val="000000"/>
          <w:sz w:val="28"/>
        </w:rPr>
        <w:t>‌</w:t>
      </w:r>
      <w:bookmarkStart w:name="6dc3c912-0f6b-44b2-87fb-4fa8c0a8ddd8" w:id="36"/>
      <w:r>
        <w:rPr>
          <w:rFonts w:ascii="Times New Roman" w:hAnsi="Times New Roman"/>
          <w:b w:val="false"/>
          <w:i w:val="false"/>
          <w:color w:val="000000"/>
          <w:sz w:val="28"/>
        </w:rPr>
        <w:t>и др.)</w:t>
      </w:r>
      <w:bookmarkEnd w:id="36"/>
      <w:r>
        <w:rPr>
          <w:rFonts w:ascii="Times New Roman" w:hAnsi="Times New Roman"/>
          <w:b w:val="false"/>
          <w:i w:val="false"/>
          <w:color w:val="000000"/>
          <w:sz w:val="28"/>
        </w:rPr>
        <w:t>‌</w:t>
      </w:r>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r>
        <w:rPr>
          <w:rFonts w:ascii="Times New Roman" w:hAnsi="Times New Roman"/>
          <w:b w:val="false"/>
          <w:i w:val="false"/>
          <w:color w:val="000000"/>
          <w:sz w:val="28"/>
        </w:rPr>
        <w:t>‌</w:t>
      </w:r>
      <w:bookmarkStart w:name="2d4a2950-b4e9-4f16-a8a6-487d5016001d" w:id="37"/>
      <w:r>
        <w:rPr>
          <w:rFonts w:ascii="Times New Roman" w:hAnsi="Times New Roman"/>
          <w:b w:val="false"/>
          <w:i w:val="false"/>
          <w:color w:val="000000"/>
          <w:sz w:val="28"/>
        </w:rPr>
        <w:t>и другие (по выбору)</w:t>
      </w:r>
      <w:bookmarkEnd w:id="3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r>
        <w:rPr>
          <w:rFonts w:ascii="Times New Roman" w:hAnsi="Times New Roman"/>
          <w:b w:val="false"/>
          <w:i w:val="false"/>
          <w:color w:val="000000"/>
          <w:sz w:val="28"/>
        </w:rPr>
        <w:t>‌</w:t>
      </w:r>
      <w:bookmarkStart w:name="80f00626-952e-41bd-9beb-6d0f5fe1ba6b" w:id="38"/>
      <w:r>
        <w:rPr>
          <w:rFonts w:ascii="Times New Roman" w:hAnsi="Times New Roman"/>
          <w:b w:val="false"/>
          <w:i w:val="false"/>
          <w:color w:val="000000"/>
          <w:sz w:val="28"/>
        </w:rPr>
        <w:t>и другие по выбору)</w:t>
      </w:r>
      <w:bookmarkEnd w:id="38"/>
      <w:r>
        <w:rPr>
          <w:rFonts w:ascii="Times New Roman" w:hAnsi="Times New Roman"/>
          <w:b w:val="false"/>
          <w:i w:val="false"/>
          <w:color w:val="000000"/>
          <w:sz w:val="28"/>
        </w:rPr>
        <w:t>‌</w:t>
      </w:r>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r>
        <w:rPr>
          <w:rFonts w:ascii="Times New Roman" w:hAnsi="Times New Roman"/>
          <w:b w:val="false"/>
          <w:i w:val="false"/>
          <w:color w:val="000000"/>
          <w:sz w:val="28"/>
        </w:rPr>
        <w:t>‌</w:t>
      </w:r>
      <w:bookmarkStart w:name="db43cb12-75a1-43f5-b252-1995adfd2fff"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r>
        <w:rPr>
          <w:rFonts w:ascii="Times New Roman" w:hAnsi="Times New Roman"/>
          <w:b w:val="false"/>
          <w:i w:val="false"/>
          <w:color w:val="000000"/>
          <w:sz w:val="28"/>
        </w:rPr>
        <w:t>‌</w:t>
      </w:r>
      <w:bookmarkStart w:name="99ba0051-1be8-4e8f-b0dd-a10143c31c81" w:id="40"/>
      <w:r>
        <w:rPr>
          <w:rFonts w:ascii="Times New Roman" w:hAnsi="Times New Roman"/>
          <w:b w:val="false"/>
          <w:i w:val="false"/>
          <w:color w:val="000000"/>
          <w:sz w:val="28"/>
        </w:rPr>
        <w:t>(не менее двух)</w:t>
      </w:r>
      <w:bookmarkEnd w:id="40"/>
      <w:r>
        <w:rPr>
          <w:rFonts w:ascii="Times New Roman" w:hAnsi="Times New Roman"/>
          <w:b w:val="false"/>
          <w:i w:val="false"/>
          <w:color w:val="000000"/>
          <w:sz w:val="28"/>
        </w:rPr>
        <w:t>‌</w:t>
      </w:r>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r>
        <w:rPr>
          <w:rFonts w:ascii="Times New Roman" w:hAnsi="Times New Roman"/>
          <w:b w:val="false"/>
          <w:i w:val="false"/>
          <w:color w:val="000000"/>
          <w:sz w:val="28"/>
        </w:rPr>
        <w:t>‌</w:t>
      </w:r>
      <w:bookmarkStart w:name="738a01c7-d12e-4abb-aa19-15d8e09af024" w:id="41"/>
      <w:r>
        <w:rPr>
          <w:rFonts w:ascii="Times New Roman" w:hAnsi="Times New Roman"/>
          <w:b w:val="false"/>
          <w:i w:val="false"/>
          <w:color w:val="000000"/>
          <w:sz w:val="28"/>
        </w:rPr>
        <w:t>и другие (по выбору)</w:t>
      </w:r>
      <w:bookmarkEnd w:id="41"/>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r>
        <w:rPr>
          <w:rFonts w:ascii="Times New Roman" w:hAnsi="Times New Roman"/>
          <w:b w:val="false"/>
          <w:i w:val="false"/>
          <w:color w:val="000000"/>
          <w:sz w:val="28"/>
        </w:rPr>
        <w:t>‌</w:t>
      </w:r>
      <w:bookmarkStart w:name="a8556af8-9a03-49c3-b8c8-d0217dccd1c5" w:id="42"/>
      <w:r>
        <w:rPr>
          <w:rFonts w:ascii="Times New Roman" w:hAnsi="Times New Roman"/>
          <w:b w:val="false"/>
          <w:i w:val="false"/>
          <w:color w:val="000000"/>
          <w:sz w:val="28"/>
        </w:rPr>
        <w:t>(не менее пяти авторов по выбору)</w:t>
      </w:r>
      <w:bookmarkEnd w:id="42"/>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236d15e5-7adb-4fc2-919e-678797fd1898" w:id="43"/>
      <w:r>
        <w:rPr>
          <w:rFonts w:ascii="Times New Roman" w:hAnsi="Times New Roman"/>
          <w:b w:val="false"/>
          <w:i w:val="false"/>
          <w:color w:val="000000"/>
          <w:sz w:val="28"/>
        </w:rPr>
        <w:t>С. А. Есенина, А. П. Чехова, К. Г. Паустовского и др.</w:t>
      </w:r>
      <w:bookmarkEnd w:id="43"/>
      <w:r>
        <w:rPr>
          <w:rFonts w:ascii="Times New Roman" w:hAnsi="Times New Roman"/>
          <w:b w:val="false"/>
          <w:i w:val="false"/>
          <w:color w:val="000000"/>
          <w:sz w:val="28"/>
        </w:rPr>
        <w:t>‌</w:t>
      </w:r>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r>
        <w:rPr>
          <w:rFonts w:ascii="Times New Roman" w:hAnsi="Times New Roman"/>
          <w:b w:val="false"/>
          <w:i w:val="false"/>
          <w:color w:val="000000"/>
          <w:sz w:val="28"/>
        </w:rPr>
        <w:t>‌</w:t>
      </w:r>
      <w:bookmarkStart w:name="b39133dd-5b08-4549-a5bd-8bf368254092" w:id="44"/>
      <w:r>
        <w:rPr>
          <w:rFonts w:ascii="Times New Roman" w:hAnsi="Times New Roman"/>
          <w:b w:val="false"/>
          <w:i w:val="false"/>
          <w:color w:val="000000"/>
          <w:sz w:val="28"/>
        </w:rPr>
        <w:t>и другие (по выбору)</w:t>
      </w:r>
      <w:bookmarkEnd w:id="44"/>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r>
        <w:rPr>
          <w:rFonts w:ascii="Times New Roman" w:hAnsi="Times New Roman"/>
          <w:b w:val="false"/>
          <w:i w:val="false"/>
          <w:color w:val="000000"/>
          <w:sz w:val="28"/>
        </w:rPr>
        <w:t>‌</w:t>
      </w:r>
      <w:bookmarkStart w:name="1a0e8552-8319-44da-b4b7-9c067d7af546" w:id="45"/>
      <w:r>
        <w:rPr>
          <w:rFonts w:ascii="Times New Roman" w:hAnsi="Times New Roman"/>
          <w:b w:val="false"/>
          <w:i w:val="false"/>
          <w:color w:val="000000"/>
          <w:sz w:val="28"/>
        </w:rPr>
        <w:t>(не менее трёх произведений)</w:t>
      </w:r>
      <w:bookmarkEnd w:id="45"/>
      <w:r>
        <w:rPr>
          <w:rFonts w:ascii="Times New Roman" w:hAnsi="Times New Roman"/>
          <w:b w:val="false"/>
          <w:i w:val="false"/>
          <w:color w:val="000000"/>
          <w:sz w:val="28"/>
        </w:rPr>
        <w:t>‌</w:t>
      </w:r>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r>
        <w:rPr>
          <w:rFonts w:ascii="Times New Roman" w:hAnsi="Times New Roman"/>
          <w:b w:val="false"/>
          <w:i w:val="false"/>
          <w:color w:val="000000"/>
          <w:sz w:val="28"/>
        </w:rPr>
        <w:t>‌</w:t>
      </w:r>
      <w:bookmarkStart w:name="7bc5c68d-92f5-41d5-9535-d638ea476e3f" w:id="46"/>
      <w:r>
        <w:rPr>
          <w:rFonts w:ascii="Times New Roman" w:hAnsi="Times New Roman"/>
          <w:b w:val="false"/>
          <w:i w:val="false"/>
          <w:color w:val="000000"/>
          <w:sz w:val="28"/>
        </w:rPr>
        <w:t>и другие</w:t>
      </w:r>
      <w:bookmarkEnd w:id="4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r>
        <w:rPr>
          <w:rFonts w:ascii="Times New Roman" w:hAnsi="Times New Roman"/>
          <w:b w:val="false"/>
          <w:i w:val="false"/>
          <w:color w:val="000000"/>
          <w:sz w:val="28"/>
        </w:rPr>
        <w:t>‌</w:t>
      </w:r>
      <w:bookmarkStart w:name="14358877-86a6-40e2-9fb5-58334b8a6e9a" w:id="47"/>
      <w:r>
        <w:rPr>
          <w:rFonts w:ascii="Times New Roman" w:hAnsi="Times New Roman"/>
          <w:b w:val="false"/>
          <w:i w:val="false"/>
          <w:color w:val="000000"/>
          <w:sz w:val="28"/>
        </w:rPr>
        <w:t>(не менее двух)</w:t>
      </w:r>
      <w:bookmarkEnd w:id="47"/>
      <w:r>
        <w:rPr>
          <w:rFonts w:ascii="Times New Roman" w:hAnsi="Times New Roman"/>
          <w:b w:val="false"/>
          <w:i w:val="false"/>
          <w:color w:val="000000"/>
          <w:sz w:val="28"/>
        </w:rPr>
        <w:t>‌</w:t>
      </w:r>
      <w:r>
        <w:rPr>
          <w:rFonts w:ascii="Times New Roman" w:hAnsi="Times New Roman"/>
          <w:b w:val="false"/>
          <w:i w:val="false"/>
          <w:color w:val="000000"/>
          <w:sz w:val="28"/>
        </w:rPr>
        <w:t xml:space="preserve">. Круг чтения: произведения В. М. Гаршина, М. Горького, И. С. Соколова-Микитова </w:t>
      </w:r>
      <w:r>
        <w:rPr>
          <w:rFonts w:ascii="Times New Roman" w:hAnsi="Times New Roman"/>
          <w:b w:val="false"/>
          <w:i w:val="false"/>
          <w:color w:val="000000"/>
          <w:sz w:val="28"/>
        </w:rPr>
        <w:t>‌</w:t>
      </w:r>
      <w:bookmarkStart w:name="c6bf05b5-49bd-40a2-90b7-cfd41b2279a7" w:id="48"/>
      <w:r>
        <w:rPr>
          <w:rFonts w:ascii="Times New Roman" w:hAnsi="Times New Roman"/>
          <w:b w:val="false"/>
          <w:i w:val="false"/>
          <w:color w:val="000000"/>
          <w:sz w:val="28"/>
        </w:rPr>
        <w:t>и др.</w:t>
      </w:r>
      <w:bookmarkEnd w:id="48"/>
      <w:r>
        <w:rPr>
          <w:rFonts w:ascii="Times New Roman" w:hAnsi="Times New Roman"/>
          <w:b w:val="false"/>
          <w:i w:val="false"/>
          <w:color w:val="000000"/>
          <w:sz w:val="28"/>
        </w:rPr>
        <w:t>‌</w:t>
      </w:r>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r>
        <w:rPr>
          <w:rFonts w:ascii="Times New Roman" w:hAnsi="Times New Roman"/>
          <w:b w:val="false"/>
          <w:i w:val="false"/>
          <w:color w:val="000000"/>
          <w:sz w:val="28"/>
        </w:rPr>
        <w:t>‌</w:t>
      </w:r>
      <w:bookmarkStart w:name="ea02cf5f-d5e4-4b30-812a-1b46ec679534" w:id="49"/>
      <w:r>
        <w:rPr>
          <w:rFonts w:ascii="Times New Roman" w:hAnsi="Times New Roman"/>
          <w:b w:val="false"/>
          <w:i w:val="false"/>
          <w:color w:val="000000"/>
          <w:sz w:val="28"/>
        </w:rPr>
        <w:t>и другие (по выбору)</w:t>
      </w:r>
      <w:bookmarkEnd w:id="4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r>
        <w:rPr>
          <w:rFonts w:ascii="Times New Roman" w:hAnsi="Times New Roman"/>
          <w:b w:val="false"/>
          <w:i w:val="false"/>
          <w:color w:val="000000"/>
          <w:sz w:val="28"/>
        </w:rPr>
        <w:t>‌</w:t>
      </w:r>
      <w:bookmarkStart w:name="68f21dae-0b2e-4871-b761-be4991ec4878" w:id="50"/>
      <w:r>
        <w:rPr>
          <w:rFonts w:ascii="Times New Roman" w:hAnsi="Times New Roman"/>
          <w:b w:val="false"/>
          <w:i w:val="false"/>
          <w:color w:val="000000"/>
          <w:sz w:val="28"/>
        </w:rPr>
        <w:t>и другое (по выбору)</w:t>
      </w:r>
      <w:bookmarkEnd w:id="50"/>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r>
        <w:rPr>
          <w:rFonts w:ascii="Times New Roman" w:hAnsi="Times New Roman"/>
          <w:b w:val="false"/>
          <w:i w:val="false"/>
          <w:color w:val="000000"/>
          <w:sz w:val="28"/>
        </w:rPr>
        <w:t>‌</w:t>
      </w:r>
      <w:bookmarkStart w:name="7684134c-2d89-4058-b80b-6ad24d340e2c" w:id="51"/>
      <w:r>
        <w:rPr>
          <w:rFonts w:ascii="Times New Roman" w:hAnsi="Times New Roman"/>
          <w:b w:val="false"/>
          <w:i w:val="false"/>
          <w:color w:val="000000"/>
          <w:sz w:val="28"/>
        </w:rPr>
        <w:t>произведения по выбору двух-трёх авторов</w:t>
      </w:r>
      <w:bookmarkEnd w:id="51"/>
      <w:r>
        <w:rPr>
          <w:rFonts w:ascii="Times New Roman" w:hAnsi="Times New Roman"/>
          <w:b w:val="false"/>
          <w:i w:val="false"/>
          <w:color w:val="000000"/>
          <w:sz w:val="28"/>
        </w:rPr>
        <w:t>‌</w:t>
      </w:r>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r>
        <w:rPr>
          <w:rFonts w:ascii="Times New Roman" w:hAnsi="Times New Roman"/>
          <w:b w:val="false"/>
          <w:i w:val="false"/>
          <w:color w:val="000000"/>
          <w:sz w:val="28"/>
        </w:rPr>
        <w:t>‌</w:t>
      </w:r>
      <w:bookmarkStart w:name="e453ae69-7b50-49e1-850e-5455f39cac3b" w:id="52"/>
      <w:r>
        <w:rPr>
          <w:rFonts w:ascii="Times New Roman" w:hAnsi="Times New Roman"/>
          <w:b w:val="false"/>
          <w:i w:val="false"/>
          <w:color w:val="000000"/>
          <w:sz w:val="28"/>
        </w:rPr>
        <w:t>и другие (по выбору)</w:t>
      </w:r>
      <w:bookmarkEnd w:id="52"/>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r>
        <w:rPr>
          <w:rFonts w:ascii="Times New Roman" w:hAnsi="Times New Roman"/>
          <w:b w:val="false"/>
          <w:i w:val="false"/>
          <w:color w:val="000000"/>
          <w:sz w:val="28"/>
        </w:rPr>
        <w:t>‌</w:t>
      </w:r>
      <w:bookmarkStart w:name="db307144-10c3-47e0-8f79-b83f6461fd22" w:id="53"/>
      <w:r>
        <w:rPr>
          <w:rFonts w:ascii="Times New Roman" w:hAnsi="Times New Roman"/>
          <w:b w:val="false"/>
          <w:i w:val="false"/>
          <w:color w:val="000000"/>
          <w:sz w:val="28"/>
        </w:rPr>
        <w:t>(не менее двух произведений)</w:t>
      </w:r>
      <w:bookmarkEnd w:id="53"/>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cb0fcba1-b7c3-44d2-9bb6-c0a6c9168eca" w:id="54"/>
      <w:r>
        <w:rPr>
          <w:rFonts w:ascii="Times New Roman" w:hAnsi="Times New Roman"/>
          <w:b w:val="false"/>
          <w:i w:val="false"/>
          <w:color w:val="000000"/>
          <w:sz w:val="28"/>
        </w:rPr>
        <w:t>М. М. Зощенко и др.</w:t>
      </w:r>
      <w:bookmarkEnd w:id="5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r>
        <w:rPr>
          <w:rFonts w:ascii="Times New Roman" w:hAnsi="Times New Roman"/>
          <w:b w:val="false"/>
          <w:i w:val="false"/>
          <w:color w:val="000000"/>
          <w:sz w:val="28"/>
        </w:rPr>
        <w:t>‌</w:t>
      </w:r>
      <w:bookmarkStart w:name="bfd2c4b6-8e45-47df-8299-90bb4d27aacd" w:id="55"/>
      <w:r>
        <w:rPr>
          <w:rFonts w:ascii="Times New Roman" w:hAnsi="Times New Roman"/>
          <w:b w:val="false"/>
          <w:i w:val="false"/>
          <w:color w:val="000000"/>
          <w:sz w:val="28"/>
        </w:rPr>
        <w:t>и другие (по выбору)</w:t>
      </w:r>
      <w:bookmarkEnd w:id="55"/>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r>
        <w:rPr>
          <w:rFonts w:ascii="Times New Roman" w:hAnsi="Times New Roman"/>
          <w:b w:val="false"/>
          <w:i w:val="false"/>
          <w:color w:val="000000"/>
          <w:sz w:val="28"/>
        </w:rPr>
        <w:t>‌</w:t>
      </w:r>
      <w:bookmarkStart w:name="3e21f5c4-1001-4583-8489-5f0ba36061b9" w:id="56"/>
      <w:r>
        <w:rPr>
          <w:rFonts w:ascii="Times New Roman" w:hAnsi="Times New Roman"/>
          <w:b w:val="false"/>
          <w:i w:val="false"/>
          <w:color w:val="000000"/>
          <w:sz w:val="28"/>
        </w:rPr>
        <w:t>(произведения двух-трёх авторов по выбору):</w:t>
      </w:r>
      <w:bookmarkEnd w:id="56"/>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f6f542f3-f6cf-4368-a418-eb5d19aa0b2b" w:id="57"/>
      <w:r>
        <w:rPr>
          <w:rFonts w:ascii="Times New Roman" w:hAnsi="Times New Roman"/>
          <w:b w:val="false"/>
          <w:i w:val="false"/>
          <w:color w:val="000000"/>
          <w:sz w:val="28"/>
        </w:rPr>
        <w:t>Р. Киплинга.</w:t>
      </w:r>
      <w:bookmarkEnd w:id="57"/>
      <w:r>
        <w:rPr>
          <w:rFonts w:ascii="Times New Roman" w:hAnsi="Times New Roman"/>
          <w:b w:val="false"/>
          <w:i w:val="false"/>
          <w:color w:val="000000"/>
          <w:sz w:val="28"/>
        </w:rPr>
        <w:t>‌</w:t>
      </w:r>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r>
        <w:rPr>
          <w:rFonts w:ascii="Times New Roman" w:hAnsi="Times New Roman"/>
          <w:b w:val="false"/>
          <w:i w:val="false"/>
          <w:color w:val="000000"/>
          <w:sz w:val="28"/>
        </w:rPr>
        <w:t>‌</w:t>
      </w:r>
      <w:bookmarkStart w:name="0e6b1fdc-e350-43b1-a03c-45387667d39d" w:id="58"/>
      <w:r>
        <w:rPr>
          <w:rFonts w:ascii="Times New Roman" w:hAnsi="Times New Roman"/>
          <w:b w:val="false"/>
          <w:i w:val="false"/>
          <w:color w:val="000000"/>
          <w:sz w:val="28"/>
        </w:rPr>
        <w:t>и другие (по выбору)</w:t>
      </w:r>
      <w:bookmarkEnd w:id="5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2"/>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12"/>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12"/>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12"/>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12"/>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12"/>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3"/>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13"/>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13"/>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4"/>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14"/>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14"/>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14"/>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14"/>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15"/>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15"/>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6"/>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16"/>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16"/>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r>
        <w:rPr>
          <w:rFonts w:ascii="Times New Roman" w:hAnsi="Times New Roman"/>
          <w:b w:val="false"/>
          <w:i w:val="false"/>
          <w:color w:val="000000"/>
          <w:sz w:val="28"/>
        </w:rPr>
        <w:t>‌</w:t>
      </w:r>
      <w:bookmarkStart w:name="e723ba6f-ad13-4eb9-88fb-092822236b1d" w:id="59"/>
      <w:r>
        <w:rPr>
          <w:rFonts w:ascii="Times New Roman" w:hAnsi="Times New Roman"/>
          <w:b w:val="false"/>
          <w:i w:val="false"/>
          <w:color w:val="000000"/>
          <w:sz w:val="28"/>
        </w:rPr>
        <w:t>и др.</w:t>
      </w:r>
      <w:bookmarkEnd w:id="59"/>
      <w:r>
        <w:rPr>
          <w:rFonts w:ascii="Times New Roman" w:hAnsi="Times New Roman"/>
          <w:b w:val="false"/>
          <w:i w:val="false"/>
          <w:color w:val="000000"/>
          <w:sz w:val="28"/>
        </w:rPr>
        <w:t>‌</w:t>
      </w:r>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r>
        <w:rPr>
          <w:rFonts w:ascii="Times New Roman" w:hAnsi="Times New Roman"/>
          <w:b w:val="false"/>
          <w:i w:val="false"/>
          <w:color w:val="000000"/>
          <w:sz w:val="28"/>
        </w:rPr>
        <w:t>‌</w:t>
      </w:r>
      <w:bookmarkStart w:name="127f14ef-247e-4055-acfd-bc40c4be0ca9" w:id="60"/>
      <w:r>
        <w:rPr>
          <w:rFonts w:ascii="Times New Roman" w:hAnsi="Times New Roman"/>
          <w:b w:val="false"/>
          <w:i w:val="false"/>
          <w:color w:val="000000"/>
          <w:sz w:val="28"/>
        </w:rPr>
        <w:t>(1-2 рассказа военно-исторической тематики) и другие (по выбору).</w:t>
      </w:r>
      <w:bookmarkEnd w:id="6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r>
        <w:rPr>
          <w:rFonts w:ascii="Times New Roman" w:hAnsi="Times New Roman"/>
          <w:b w:val="false"/>
          <w:i w:val="false"/>
          <w:color w:val="000000"/>
          <w:sz w:val="28"/>
        </w:rPr>
        <w:t>‌</w:t>
      </w:r>
      <w:bookmarkStart w:name="13ed692d-f68b-4ab7-9394-065d0e010e2b" w:id="61"/>
      <w:r>
        <w:rPr>
          <w:rFonts w:ascii="Times New Roman" w:hAnsi="Times New Roman"/>
          <w:b w:val="false"/>
          <w:i w:val="false"/>
          <w:color w:val="000000"/>
          <w:sz w:val="28"/>
        </w:rPr>
        <w:t>(2-3 сказки по выбору)</w:t>
      </w:r>
      <w:bookmarkEnd w:id="61"/>
      <w:r>
        <w:rPr>
          <w:rFonts w:ascii="Times New Roman" w:hAnsi="Times New Roman"/>
          <w:b w:val="false"/>
          <w:i w:val="false"/>
          <w:color w:val="000000"/>
          <w:sz w:val="28"/>
        </w:rPr>
        <w:t>‌</w:t>
      </w:r>
      <w:r>
        <w:rPr>
          <w:rFonts w:ascii="Times New Roman" w:hAnsi="Times New Roman"/>
          <w:b w:val="false"/>
          <w:i w:val="false"/>
          <w:color w:val="000000"/>
          <w:sz w:val="28"/>
        </w:rPr>
        <w:t xml:space="preserve">, сказки народов России </w:t>
      </w:r>
      <w:r>
        <w:rPr>
          <w:rFonts w:ascii="Times New Roman" w:hAnsi="Times New Roman"/>
          <w:b w:val="false"/>
          <w:i w:val="false"/>
          <w:color w:val="000000"/>
          <w:sz w:val="28"/>
        </w:rPr>
        <w:t>‌</w:t>
      </w:r>
      <w:bookmarkStart w:name="88e382a1-4742-44f3-be40-3355538b7bf0" w:id="62"/>
      <w:r>
        <w:rPr>
          <w:rFonts w:ascii="Times New Roman" w:hAnsi="Times New Roman"/>
          <w:b w:val="false"/>
          <w:i w:val="false"/>
          <w:color w:val="000000"/>
          <w:sz w:val="28"/>
        </w:rPr>
        <w:t>(2-3 сказки по выбору)</w:t>
      </w:r>
      <w:bookmarkEnd w:id="62"/>
      <w:r>
        <w:rPr>
          <w:rFonts w:ascii="Times New Roman" w:hAnsi="Times New Roman"/>
          <w:b w:val="false"/>
          <w:i w:val="false"/>
          <w:color w:val="000000"/>
          <w:sz w:val="28"/>
        </w:rPr>
        <w:t>‌</w:t>
      </w:r>
      <w:r>
        <w:rPr>
          <w:rFonts w:ascii="Times New Roman" w:hAnsi="Times New Roman"/>
          <w:b w:val="false"/>
          <w:i w:val="false"/>
          <w:color w:val="000000"/>
          <w:sz w:val="28"/>
        </w:rPr>
        <w:t xml:space="preserve">, былины из цикла об Илье Муромце, Алёше Поповиче, Добрыне Никитиче </w:t>
      </w:r>
      <w:r>
        <w:rPr>
          <w:rFonts w:ascii="Times New Roman" w:hAnsi="Times New Roman"/>
          <w:b w:val="false"/>
          <w:i w:val="false"/>
          <w:color w:val="000000"/>
          <w:sz w:val="28"/>
        </w:rPr>
        <w:t>‌</w:t>
      </w:r>
      <w:bookmarkStart w:name="65d9a5fc-cfbc-4c38-8800-4fae49f12f66" w:id="63"/>
      <w:r>
        <w:rPr>
          <w:rFonts w:ascii="Times New Roman" w:hAnsi="Times New Roman"/>
          <w:b w:val="false"/>
          <w:i w:val="false"/>
          <w:color w:val="000000"/>
          <w:sz w:val="28"/>
        </w:rPr>
        <w:t>(1-2 по выбору)</w:t>
      </w:r>
      <w:bookmarkEnd w:id="63"/>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r>
        <w:rPr>
          <w:rFonts w:ascii="Times New Roman" w:hAnsi="Times New Roman"/>
          <w:b w:val="false"/>
          <w:i w:val="false"/>
          <w:color w:val="000000"/>
          <w:sz w:val="28"/>
        </w:rPr>
        <w:t>‌</w:t>
      </w:r>
      <w:bookmarkStart w:name="d4959437-1f52-4e04-ad5c-5e5962b220a9" w:id="64"/>
      <w:r>
        <w:rPr>
          <w:rFonts w:ascii="Times New Roman" w:hAnsi="Times New Roman"/>
          <w:b w:val="false"/>
          <w:i w:val="false"/>
          <w:color w:val="000000"/>
          <w:sz w:val="28"/>
        </w:rPr>
        <w:t>и другие</w:t>
      </w:r>
      <w:bookmarkEnd w:id="64"/>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r>
        <w:rPr>
          <w:rFonts w:ascii="Times New Roman" w:hAnsi="Times New Roman"/>
          <w:b w:val="false"/>
          <w:i w:val="false"/>
          <w:color w:val="000000"/>
          <w:sz w:val="28"/>
        </w:rPr>
        <w:t>‌</w:t>
      </w:r>
      <w:bookmarkStart w:name="f6b74d8a-3a68-456b-9560-c1d56f3a7703" w:id="65"/>
      <w:r>
        <w:rPr>
          <w:rFonts w:ascii="Times New Roman" w:hAnsi="Times New Roman"/>
          <w:b w:val="false"/>
          <w:i w:val="false"/>
          <w:color w:val="000000"/>
          <w:sz w:val="28"/>
        </w:rPr>
        <w:t>(не менее трёх)</w:t>
      </w:r>
      <w:bookmarkEnd w:id="65"/>
      <w:r>
        <w:rPr>
          <w:rFonts w:ascii="Times New Roman" w:hAnsi="Times New Roman"/>
          <w:b w:val="false"/>
          <w:i w:val="false"/>
          <w:color w:val="000000"/>
          <w:sz w:val="28"/>
        </w:rPr>
        <w:t>‌</w:t>
      </w:r>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r>
        <w:rPr>
          <w:rFonts w:ascii="Times New Roman" w:hAnsi="Times New Roman"/>
          <w:b w:val="false"/>
          <w:i w:val="false"/>
          <w:color w:val="000000"/>
          <w:sz w:val="28"/>
        </w:rPr>
        <w:t>‌</w:t>
      </w:r>
      <w:bookmarkStart w:name="fb9c6b46-90e6-44d3-98e5-d86df8a78f70" w:id="66"/>
      <w:r>
        <w:rPr>
          <w:rFonts w:ascii="Times New Roman" w:hAnsi="Times New Roman"/>
          <w:b w:val="false"/>
          <w:i w:val="false"/>
          <w:color w:val="000000"/>
          <w:sz w:val="28"/>
        </w:rPr>
        <w:t>и другие</w:t>
      </w:r>
      <w:bookmarkEnd w:id="66"/>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r>
        <w:rPr>
          <w:rFonts w:ascii="Times New Roman" w:hAnsi="Times New Roman"/>
          <w:b w:val="false"/>
          <w:i w:val="false"/>
          <w:color w:val="000000"/>
          <w:sz w:val="28"/>
        </w:rPr>
        <w:t>‌</w:t>
      </w:r>
      <w:bookmarkStart w:name="8753b9aa-1497-4d8a-9925-78a7378ffdc6" w:id="67"/>
      <w:r>
        <w:rPr>
          <w:rFonts w:ascii="Times New Roman" w:hAnsi="Times New Roman"/>
          <w:b w:val="false"/>
          <w:i w:val="false"/>
          <w:color w:val="000000"/>
          <w:sz w:val="28"/>
        </w:rPr>
        <w:t>(не менее трёх)</w:t>
      </w:r>
      <w:bookmarkEnd w:id="67"/>
      <w:r>
        <w:rPr>
          <w:rFonts w:ascii="Times New Roman" w:hAnsi="Times New Roman"/>
          <w:b w:val="false"/>
          <w:i w:val="false"/>
          <w:color w:val="000000"/>
          <w:sz w:val="28"/>
        </w:rPr>
        <w:t>‌</w:t>
      </w:r>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r>
        <w:rPr>
          <w:rFonts w:ascii="Times New Roman" w:hAnsi="Times New Roman"/>
          <w:b w:val="false"/>
          <w:i w:val="false"/>
          <w:color w:val="000000"/>
          <w:sz w:val="28"/>
        </w:rPr>
        <w:t>‌</w:t>
      </w:r>
      <w:bookmarkStart w:name="a3acb784-465c-47f9-a1a9-55fd03aefdd7" w:id="68"/>
      <w:r>
        <w:rPr>
          <w:rFonts w:ascii="Times New Roman" w:hAnsi="Times New Roman"/>
          <w:b w:val="false"/>
          <w:i w:val="false"/>
          <w:color w:val="000000"/>
          <w:sz w:val="28"/>
        </w:rPr>
        <w:t>и другие</w:t>
      </w:r>
      <w:bookmarkEnd w:id="6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r>
        <w:rPr>
          <w:rFonts w:ascii="Times New Roman" w:hAnsi="Times New Roman"/>
          <w:b w:val="false"/>
          <w:i w:val="false"/>
          <w:color w:val="000000"/>
          <w:sz w:val="28"/>
        </w:rPr>
        <w:t>‌</w:t>
      </w:r>
      <w:bookmarkStart w:name="c485f24c-ccf6-4a4b-a332-12b0e9bda1ee" w:id="69"/>
      <w:r>
        <w:rPr>
          <w:rFonts w:ascii="Times New Roman" w:hAnsi="Times New Roman"/>
          <w:b w:val="false"/>
          <w:i w:val="false"/>
          <w:color w:val="000000"/>
          <w:sz w:val="28"/>
        </w:rPr>
        <w:t>(две-три по выбору)</w:t>
      </w:r>
      <w:bookmarkEnd w:id="69"/>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r>
        <w:rPr>
          <w:rFonts w:ascii="Times New Roman" w:hAnsi="Times New Roman"/>
          <w:b w:val="false"/>
          <w:i w:val="false"/>
          <w:color w:val="000000"/>
          <w:sz w:val="28"/>
        </w:rPr>
        <w:t>‌</w:t>
      </w:r>
      <w:bookmarkStart w:name="b696e61f-1fed-496e-b40a-891403c8acb0" w:id="70"/>
      <w:r>
        <w:rPr>
          <w:rFonts w:ascii="Times New Roman" w:hAnsi="Times New Roman"/>
          <w:b w:val="false"/>
          <w:i w:val="false"/>
          <w:color w:val="000000"/>
          <w:sz w:val="28"/>
        </w:rPr>
        <w:t>и др.</w:t>
      </w:r>
      <w:bookmarkEnd w:id="70"/>
      <w:r>
        <w:rPr>
          <w:rFonts w:ascii="Times New Roman" w:hAnsi="Times New Roman"/>
          <w:b w:val="false"/>
          <w:i w:val="false"/>
          <w:color w:val="000000"/>
          <w:sz w:val="28"/>
        </w:rPr>
        <w:t>‌</w:t>
      </w:r>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r>
        <w:rPr>
          <w:rFonts w:ascii="Times New Roman" w:hAnsi="Times New Roman"/>
          <w:b w:val="false"/>
          <w:i w:val="false"/>
          <w:color w:val="000000"/>
          <w:sz w:val="28"/>
        </w:rPr>
        <w:t>‌</w:t>
      </w:r>
      <w:bookmarkStart w:name="bf3989dc-2faf-4749-85de-63cc4f5b6c7f" w:id="71"/>
      <w:r>
        <w:rPr>
          <w:rFonts w:ascii="Times New Roman" w:hAnsi="Times New Roman"/>
          <w:b w:val="false"/>
          <w:i w:val="false"/>
          <w:color w:val="000000"/>
          <w:sz w:val="28"/>
        </w:rPr>
        <w:t>и другие</w:t>
      </w:r>
      <w:bookmarkEnd w:id="71"/>
      <w:r>
        <w:rPr>
          <w:rFonts w:ascii="Times New Roman" w:hAnsi="Times New Roman"/>
          <w:b w:val="false"/>
          <w:i w:val="false"/>
          <w:color w:val="000000"/>
          <w:sz w:val="28"/>
        </w:rPr>
        <w:t>‌</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r>
        <w:rPr>
          <w:rFonts w:ascii="Times New Roman" w:hAnsi="Times New Roman"/>
          <w:b w:val="false"/>
          <w:i w:val="false"/>
          <w:color w:val="000000"/>
          <w:sz w:val="28"/>
        </w:rPr>
        <w:t>‌</w:t>
      </w:r>
      <w:bookmarkStart w:name="05556173-ef49-42c0-b650-76e818c52f73" w:id="72"/>
      <w:r>
        <w:rPr>
          <w:rFonts w:ascii="Times New Roman" w:hAnsi="Times New Roman"/>
          <w:b w:val="false"/>
          <w:i w:val="false"/>
          <w:color w:val="000000"/>
          <w:sz w:val="28"/>
        </w:rPr>
        <w:t>(не менее пяти авторов по выбору)</w:t>
      </w:r>
      <w:bookmarkEnd w:id="72"/>
      <w:r>
        <w:rPr>
          <w:rFonts w:ascii="Times New Roman" w:hAnsi="Times New Roman"/>
          <w:b w:val="false"/>
          <w:i w:val="false"/>
          <w:color w:val="000000"/>
          <w:sz w:val="28"/>
        </w:rPr>
        <w:t>‌</w:t>
      </w:r>
      <w:r>
        <w:rPr>
          <w:rFonts w:ascii="Times New Roman" w:hAnsi="Times New Roman"/>
          <w:b w:val="false"/>
          <w:i w:val="false"/>
          <w:color w:val="000000"/>
          <w:sz w:val="28"/>
        </w:rPr>
        <w:t xml:space="preserve">: В. А. Жуковский, И.С. Никитин, Е. А. Баратынский, Ф. И. Тютчев, А. А. Фет, </w:t>
      </w:r>
      <w:r>
        <w:rPr>
          <w:rFonts w:ascii="Times New Roman" w:hAnsi="Times New Roman"/>
          <w:b w:val="false"/>
          <w:i w:val="false"/>
          <w:color w:val="000000"/>
          <w:sz w:val="28"/>
        </w:rPr>
        <w:t>‌</w:t>
      </w:r>
      <w:bookmarkStart w:name="10df2cc6-7eaf-452a-be27-c403590473e7" w:id="73"/>
      <w:r>
        <w:rPr>
          <w:rFonts w:ascii="Times New Roman" w:hAnsi="Times New Roman"/>
          <w:b w:val="false"/>
          <w:i w:val="false"/>
          <w:color w:val="000000"/>
          <w:sz w:val="28"/>
        </w:rPr>
        <w:t>Н. А. Некрасов, И. А. Бунин, А. А. Блок, К. Д. Бальмонт и др.</w:t>
      </w:r>
      <w:bookmarkEnd w:id="73"/>
      <w:r>
        <w:rPr>
          <w:rFonts w:ascii="Times New Roman" w:hAnsi="Times New Roman"/>
          <w:b w:val="false"/>
          <w:i w:val="false"/>
          <w:color w:val="000000"/>
          <w:sz w:val="28"/>
        </w:rPr>
        <w:t>‌</w:t>
      </w:r>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81524b2d-8972-479d-bbde-dc24af398f71" w:id="74"/>
      <w:r>
        <w:rPr>
          <w:rFonts w:ascii="Times New Roman" w:hAnsi="Times New Roman"/>
          <w:b w:val="false"/>
          <w:i w:val="false"/>
          <w:color w:val="333333"/>
          <w:sz w:val="28"/>
        </w:rPr>
        <w:t>и другие (по выбору).</w:t>
      </w:r>
      <w:bookmarkEnd w:id="74"/>
      <w:r>
        <w:rPr>
          <w:rFonts w:ascii="Times New Roman" w:hAnsi="Times New Roman"/>
          <w:b w:val="false"/>
          <w:i w:val="false"/>
          <w:color w:val="333333"/>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r>
        <w:rPr>
          <w:rFonts w:ascii="Times New Roman" w:hAnsi="Times New Roman"/>
          <w:b w:val="false"/>
          <w:i w:val="false"/>
          <w:color w:val="000000"/>
          <w:sz w:val="28"/>
        </w:rPr>
        <w:t>‌</w:t>
      </w:r>
      <w:bookmarkStart w:name="8bd46c4b-5995-4a73-9b20-d9c86c3c5312" w:id="75"/>
      <w:r>
        <w:rPr>
          <w:rFonts w:ascii="Times New Roman" w:hAnsi="Times New Roman"/>
          <w:b w:val="false"/>
          <w:i w:val="false"/>
          <w:color w:val="000000"/>
          <w:sz w:val="28"/>
        </w:rPr>
        <w:t>(не менее трёх произведений)</w:t>
      </w:r>
      <w:bookmarkEnd w:id="75"/>
      <w:r>
        <w:rPr>
          <w:rFonts w:ascii="Times New Roman" w:hAnsi="Times New Roman"/>
          <w:b w:val="false"/>
          <w:i w:val="false"/>
          <w:color w:val="000000"/>
          <w:sz w:val="28"/>
        </w:rPr>
        <w:t>‌</w:t>
      </w:r>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r>
        <w:rPr>
          <w:rFonts w:ascii="Times New Roman" w:hAnsi="Times New Roman"/>
          <w:b w:val="false"/>
          <w:i w:val="false"/>
          <w:color w:val="000000"/>
          <w:sz w:val="28"/>
        </w:rPr>
        <w:t>‌</w:t>
      </w:r>
      <w:bookmarkStart w:name="7dfac43d-95d1-4f1a-9ef0-dd2e363e5574" w:id="76"/>
      <w:r>
        <w:rPr>
          <w:rFonts w:ascii="Times New Roman" w:hAnsi="Times New Roman"/>
          <w:b w:val="false"/>
          <w:i w:val="false"/>
          <w:color w:val="000000"/>
          <w:sz w:val="28"/>
        </w:rPr>
        <w:t>и другие (по выбору)</w:t>
      </w:r>
      <w:bookmarkEnd w:id="76"/>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r>
        <w:rPr>
          <w:rFonts w:ascii="Times New Roman" w:hAnsi="Times New Roman"/>
          <w:b w:val="false"/>
          <w:i w:val="false"/>
          <w:color w:val="000000"/>
          <w:sz w:val="28"/>
        </w:rPr>
        <w:t>‌</w:t>
      </w:r>
      <w:bookmarkStart w:name="6b7a4d8f-0c10-4499-8b29-96f966374409" w:id="77"/>
      <w:r>
        <w:rPr>
          <w:rFonts w:ascii="Times New Roman" w:hAnsi="Times New Roman"/>
          <w:b w:val="false"/>
          <w:i w:val="false"/>
          <w:color w:val="000000"/>
          <w:sz w:val="28"/>
        </w:rPr>
        <w:t>(не менее трёх авторов)</w:t>
      </w:r>
      <w:bookmarkEnd w:id="77"/>
      <w:r>
        <w:rPr>
          <w:rFonts w:ascii="Times New Roman" w:hAnsi="Times New Roman"/>
          <w:b w:val="false"/>
          <w:i w:val="false"/>
          <w:color w:val="000000"/>
          <w:sz w:val="28"/>
        </w:rPr>
        <w:t>‌</w:t>
      </w:r>
      <w:r>
        <w:rPr>
          <w:rFonts w:ascii="Times New Roman" w:hAnsi="Times New Roman"/>
          <w:b w:val="false"/>
          <w:i w:val="false"/>
          <w:color w:val="000000"/>
          <w:sz w:val="28"/>
        </w:rPr>
        <w:t xml:space="preserve">: на примере произведений В. П. Астафьева, М. М. Пришвина, С.А. Есенина, </w:t>
      </w:r>
      <w:r>
        <w:rPr>
          <w:rFonts w:ascii="Times New Roman" w:hAnsi="Times New Roman"/>
          <w:b w:val="false"/>
          <w:i w:val="false"/>
          <w:color w:val="000000"/>
          <w:sz w:val="28"/>
        </w:rPr>
        <w:t>‌</w:t>
      </w:r>
      <w:bookmarkStart w:name="2404cae9-2aea-4be9-9c14-d1f2464ae947" w:id="78"/>
      <w:r>
        <w:rPr>
          <w:rFonts w:ascii="Times New Roman" w:hAnsi="Times New Roman"/>
          <w:b w:val="false"/>
          <w:i w:val="false"/>
          <w:color w:val="000000"/>
          <w:sz w:val="28"/>
        </w:rPr>
        <w:t>А. И. Куприна, К. Г. Паустовского, Ю. И. Коваля и др.</w:t>
      </w:r>
      <w:bookmarkEnd w:id="7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32f573be-918d-43d1-9ae6-41e22d8f0125" w:id="79"/>
      <w:r>
        <w:rPr>
          <w:rFonts w:ascii="Times New Roman" w:hAnsi="Times New Roman"/>
          <w:b w:val="false"/>
          <w:i w:val="false"/>
          <w:color w:val="333333"/>
          <w:sz w:val="28"/>
        </w:rPr>
        <w:t>и другие (по выбору).</w:t>
      </w:r>
      <w:bookmarkEnd w:id="79"/>
      <w:r>
        <w:rPr>
          <w:rFonts w:ascii="Times New Roman" w:hAnsi="Times New Roman"/>
          <w:b w:val="false"/>
          <w:i w:val="false"/>
          <w:color w:val="333333"/>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r>
        <w:rPr>
          <w:rFonts w:ascii="Times New Roman" w:hAnsi="Times New Roman"/>
          <w:b w:val="false"/>
          <w:i w:val="false"/>
          <w:color w:val="000000"/>
          <w:sz w:val="28"/>
        </w:rPr>
        <w:t>‌</w:t>
      </w:r>
      <w:bookmarkStart w:name="af055e7a-930d-4d71-860c-0ef134e8808b" w:id="80"/>
      <w:r>
        <w:rPr>
          <w:rFonts w:ascii="Times New Roman" w:hAnsi="Times New Roman"/>
          <w:b w:val="false"/>
          <w:i w:val="false"/>
          <w:color w:val="000000"/>
          <w:sz w:val="28"/>
        </w:rPr>
        <w:t>(на примере произведений не менее трёх авторов)</w:t>
      </w:r>
      <w:bookmarkEnd w:id="80"/>
      <w:r>
        <w:rPr>
          <w:rFonts w:ascii="Times New Roman" w:hAnsi="Times New Roman"/>
          <w:b w:val="false"/>
          <w:i w:val="false"/>
          <w:color w:val="000000"/>
          <w:sz w:val="28"/>
        </w:rPr>
        <w:t>‌</w:t>
      </w:r>
      <w:r>
        <w:rPr>
          <w:rFonts w:ascii="Times New Roman" w:hAnsi="Times New Roman"/>
          <w:b w:val="false"/>
          <w:i w:val="false"/>
          <w:color w:val="000000"/>
          <w:sz w:val="28"/>
        </w:rPr>
        <w:t xml:space="preserve">: А. П. Чехова, Н. Г. Гарина-Михайловского, М.М. Зощенко, К.Г.Паустовский, </w:t>
      </w:r>
      <w:r>
        <w:rPr>
          <w:rFonts w:ascii="Times New Roman" w:hAnsi="Times New Roman"/>
          <w:b w:val="false"/>
          <w:i w:val="false"/>
          <w:color w:val="000000"/>
          <w:sz w:val="28"/>
        </w:rPr>
        <w:t>‌</w:t>
      </w:r>
      <w:bookmarkStart w:name="7725f3ac-90cc-4ff9-a933-5f2500765865" w:id="81"/>
      <w:r>
        <w:rPr>
          <w:rFonts w:ascii="Times New Roman" w:hAnsi="Times New Roman"/>
          <w:b w:val="false"/>
          <w:i w:val="false"/>
          <w:color w:val="000000"/>
          <w:sz w:val="28"/>
        </w:rPr>
        <w:t>Б. С. Житкова, В. В. Крапивина и др.</w:t>
      </w:r>
      <w:bookmarkEnd w:id="81"/>
      <w:r>
        <w:rPr>
          <w:rFonts w:ascii="Times New Roman" w:hAnsi="Times New Roman"/>
          <w:b w:val="false"/>
          <w:i w:val="false"/>
          <w:color w:val="000000"/>
          <w:sz w:val="28"/>
        </w:rPr>
        <w:t>‌</w:t>
      </w:r>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r>
        <w:rPr>
          <w:rFonts w:ascii="Times New Roman" w:hAnsi="Times New Roman"/>
          <w:b w:val="false"/>
          <w:i w:val="false"/>
          <w:color w:val="000000"/>
          <w:sz w:val="28"/>
        </w:rPr>
        <w:t>‌</w:t>
      </w:r>
      <w:bookmarkStart w:name="b11b7b7c-b734-4b90-8e59-61db21edb4cb" w:id="82"/>
      <w:r>
        <w:rPr>
          <w:rFonts w:ascii="Times New Roman" w:hAnsi="Times New Roman"/>
          <w:b w:val="false"/>
          <w:i w:val="false"/>
          <w:color w:val="000000"/>
          <w:sz w:val="28"/>
        </w:rPr>
        <w:t>(1-2 рассказа из цикла)</w:t>
      </w:r>
      <w:bookmarkEnd w:id="82"/>
      <w:r>
        <w:rPr>
          <w:rFonts w:ascii="Times New Roman" w:hAnsi="Times New Roman"/>
          <w:b w:val="false"/>
          <w:i w:val="false"/>
          <w:color w:val="000000"/>
          <w:sz w:val="28"/>
        </w:rPr>
        <w:t>‌</w:t>
      </w:r>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r>
        <w:rPr>
          <w:rFonts w:ascii="Times New Roman" w:hAnsi="Times New Roman"/>
          <w:b w:val="false"/>
          <w:i w:val="false"/>
          <w:color w:val="000000"/>
          <w:sz w:val="28"/>
        </w:rPr>
        <w:t>‌</w:t>
      </w:r>
      <w:bookmarkStart w:name="37501a53-492c-457b-bba5-1c42b6cc6631" w:id="83"/>
      <w:r>
        <w:rPr>
          <w:rFonts w:ascii="Times New Roman" w:hAnsi="Times New Roman"/>
          <w:b w:val="false"/>
          <w:i w:val="false"/>
          <w:color w:val="000000"/>
          <w:sz w:val="28"/>
        </w:rPr>
        <w:t>(одна по выбору)</w:t>
      </w:r>
      <w:bookmarkEnd w:id="83"/>
      <w:r>
        <w:rPr>
          <w:rFonts w:ascii="Times New Roman" w:hAnsi="Times New Roman"/>
          <w:b w:val="false"/>
          <w:i w:val="false"/>
          <w:color w:val="000000"/>
          <w:sz w:val="28"/>
        </w:rPr>
        <w:t>‌</w:t>
      </w:r>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r>
        <w:rPr>
          <w:rFonts w:ascii="Times New Roman" w:hAnsi="Times New Roman"/>
          <w:b w:val="false"/>
          <w:i w:val="false"/>
          <w:color w:val="000000"/>
          <w:sz w:val="28"/>
        </w:rPr>
        <w:t>‌</w:t>
      </w:r>
      <w:bookmarkStart w:name="75d9e905-0ed8-4b64-8f23-d12494003dd9" w:id="84"/>
      <w:r>
        <w:rPr>
          <w:rFonts w:ascii="Times New Roman" w:hAnsi="Times New Roman"/>
          <w:b w:val="false"/>
          <w:i w:val="false"/>
          <w:color w:val="000000"/>
          <w:sz w:val="28"/>
        </w:rPr>
        <w:t>(не менее двух произведений по выбору):</w:t>
      </w:r>
      <w:bookmarkEnd w:id="84"/>
      <w:r>
        <w:rPr>
          <w:rFonts w:ascii="Times New Roman" w:hAnsi="Times New Roman"/>
          <w:b w:val="false"/>
          <w:i w:val="false"/>
          <w:color w:val="000000"/>
          <w:sz w:val="28"/>
        </w:rPr>
        <w:t>‌</w:t>
      </w:r>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w:t>
      </w:r>
      <w:bookmarkStart w:name="861c58cd-2b62-48ca-aee2-cbc0aff1d663" w:id="85"/>
      <w:r>
        <w:rPr>
          <w:rFonts w:ascii="Times New Roman" w:hAnsi="Times New Roman"/>
          <w:b w:val="false"/>
          <w:i w:val="false"/>
          <w:color w:val="000000"/>
          <w:sz w:val="28"/>
        </w:rPr>
        <w:t>М. М. Зощенко, В. В. Голявкина</w:t>
      </w:r>
      <w:bookmarkEnd w:id="85"/>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r>
        <w:rPr>
          <w:rFonts w:ascii="Times New Roman" w:hAnsi="Times New Roman"/>
          <w:b w:val="false"/>
          <w:i w:val="false"/>
          <w:color w:val="000000"/>
          <w:sz w:val="28"/>
        </w:rPr>
        <w:t>‌</w:t>
      </w:r>
      <w:bookmarkStart w:name="3833d43d-9952-42a0-80a6-c982261f81f0" w:id="86"/>
      <w:r>
        <w:rPr>
          <w:rFonts w:ascii="Times New Roman" w:hAnsi="Times New Roman"/>
          <w:b w:val="false"/>
          <w:i w:val="false"/>
          <w:color w:val="000000"/>
          <w:sz w:val="28"/>
        </w:rPr>
        <w:t>(1-2 произведения по выбору)</w:t>
      </w:r>
      <w:bookmarkEnd w:id="86"/>
      <w:r>
        <w:rPr>
          <w:rFonts w:ascii="Times New Roman" w:hAnsi="Times New Roman"/>
          <w:b w:val="false"/>
          <w:i w:val="false"/>
          <w:color w:val="000000"/>
          <w:sz w:val="28"/>
        </w:rPr>
        <w:t>‌</w:t>
      </w:r>
      <w:r>
        <w:rPr>
          <w:rFonts w:ascii="Times New Roman" w:hAnsi="Times New Roman"/>
          <w:b w:val="false"/>
          <w:i w:val="false"/>
          <w:color w:val="000000"/>
          <w:sz w:val="28"/>
        </w:rPr>
        <w:t xml:space="preserve">, Н.Н. Носов «Витя Малеев в школе и дома» (отдельные главы) </w:t>
      </w:r>
      <w:r>
        <w:rPr>
          <w:rFonts w:ascii="Times New Roman" w:hAnsi="Times New Roman"/>
          <w:b w:val="false"/>
          <w:i w:val="false"/>
          <w:color w:val="000000"/>
          <w:sz w:val="28"/>
        </w:rPr>
        <w:t>‌</w:t>
      </w:r>
      <w:bookmarkStart w:name="6717adc8-7d22-4c8b-8e0f-ca68d49678b4" w:id="87"/>
      <w:r>
        <w:rPr>
          <w:rFonts w:ascii="Times New Roman" w:hAnsi="Times New Roman"/>
          <w:b w:val="false"/>
          <w:i w:val="false"/>
          <w:color w:val="000000"/>
          <w:sz w:val="28"/>
        </w:rPr>
        <w:t>и другие</w:t>
      </w:r>
      <w:bookmarkEnd w:id="8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w:t>
      </w:r>
      <w:bookmarkStart w:name="0570ee0c-c095-4bdf-be12-0c3444ad3bbe" w:id="88"/>
      <w:r>
        <w:rPr>
          <w:rFonts w:ascii="Times New Roman" w:hAnsi="Times New Roman"/>
          <w:b w:val="false"/>
          <w:i w:val="false"/>
          <w:color w:val="000000"/>
          <w:sz w:val="28"/>
        </w:rPr>
        <w:t>Ш. Перро, братьев Гримм и др. (по выбору)</w:t>
      </w:r>
      <w:bookmarkEnd w:id="88"/>
      <w:r>
        <w:rPr>
          <w:rFonts w:ascii="Times New Roman" w:hAnsi="Times New Roman"/>
          <w:b w:val="false"/>
          <w:i w:val="false"/>
          <w:color w:val="000000"/>
          <w:sz w:val="28"/>
        </w:rPr>
        <w:t>‌</w:t>
      </w:r>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r>
        <w:rPr>
          <w:rFonts w:ascii="Times New Roman" w:hAnsi="Times New Roman"/>
          <w:b w:val="false"/>
          <w:i w:val="false"/>
          <w:color w:val="000000"/>
          <w:sz w:val="28"/>
        </w:rPr>
        <w:t>‌</w:t>
      </w:r>
      <w:bookmarkStart w:name="7eaefd21-9d80-4380-a4c5-7fbfbc886408" w:id="89"/>
      <w:r>
        <w:rPr>
          <w:rFonts w:ascii="Times New Roman" w:hAnsi="Times New Roman"/>
          <w:b w:val="false"/>
          <w:i w:val="false"/>
          <w:color w:val="000000"/>
          <w:sz w:val="28"/>
        </w:rPr>
        <w:t>и другие (по выбору)</w:t>
      </w:r>
      <w:bookmarkEnd w:id="8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17"/>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17"/>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17"/>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17"/>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17"/>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18"/>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18"/>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18"/>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18"/>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18"/>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19"/>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19"/>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19"/>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20"/>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20"/>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0"/>
      <w:hyperlink w:anchor="_ftnref1">
        <w:r>
          <w:rPr>
            <w:rFonts w:ascii="Times New Roman" w:hAnsi="Times New Roman"/>
            <w:b w:val="false"/>
            <w:i w:val="false"/>
            <w:color w:val="0000ff"/>
            <w:u w:val="single"/>
          </w:rPr>
          <w:t/>
        </w:r>
        <w:r>
          <w:rPr>
            <w:rFonts w:ascii="Times New Roman" w:hAnsi="Times New Roman"/>
            <w:b w:val="false"/>
            <w:i w:val="false"/>
            <w:color w:val="0000ff"/>
            <w:sz w:val="18"/>
          </w:rPr>
          <w:t>[1]</w:t>
        </w:r>
      </w:hyperlink>
      <w:bookmarkEnd w:id="90"/>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5172605" w:id="91"/>
    <w:p>
      <w:pPr>
        <w:sectPr>
          <w:pgSz w:w="11906" w:h="16383" w:orient="portrait"/>
        </w:sectPr>
      </w:pPr>
    </w:p>
    <w:bookmarkEnd w:id="91"/>
    <w:bookmarkEnd w:id="9"/>
    <w:bookmarkStart w:name="block-5172610" w:id="92"/>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1"/>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1"/>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1"/>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22"/>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22"/>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22"/>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22"/>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23"/>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23"/>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23"/>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24"/>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25"/>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25"/>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26"/>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26"/>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26"/>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27"/>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27"/>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27"/>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27"/>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27"/>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27"/>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28"/>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28"/>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28"/>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28"/>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28"/>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28"/>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29"/>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29"/>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29"/>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29"/>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29"/>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29"/>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30"/>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30"/>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30"/>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30"/>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30"/>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30"/>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30"/>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31"/>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31"/>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32"/>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32"/>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33"/>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33"/>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33"/>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33"/>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33"/>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33"/>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34"/>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34"/>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34"/>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34"/>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34"/>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34"/>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34"/>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34"/>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34"/>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34"/>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34"/>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34"/>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34"/>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34"/>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35"/>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5"/>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3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35"/>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35"/>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35"/>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35"/>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35"/>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35"/>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35"/>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3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35"/>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3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5"/>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35"/>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3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35"/>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5"/>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36"/>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6"/>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36"/>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36"/>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6"/>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3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3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36"/>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36"/>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3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36"/>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36"/>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36"/>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36"/>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36"/>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6"/>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36"/>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6"/>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37"/>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37"/>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3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37"/>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3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3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37"/>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3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37"/>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3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3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3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37"/>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37"/>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7"/>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3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7"/>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3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7"/>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w:t>
      </w:r>
    </w:p>
    <w:bookmarkStart w:name="block-5172610" w:id="93"/>
    <w:p>
      <w:pPr>
        <w:sectPr>
          <w:pgSz w:w="11906" w:h="16383" w:orient="portrait"/>
        </w:sectPr>
      </w:pPr>
    </w:p>
    <w:bookmarkEnd w:id="93"/>
    <w:bookmarkEnd w:id="92"/>
    <w:bookmarkStart w:name="block-5172608" w:id="9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491"/>
        <w:gridCol w:w="2880"/>
        <w:gridCol w:w="981"/>
        <w:gridCol w:w="1945"/>
        <w:gridCol w:w="2104"/>
        <w:gridCol w:w="2621"/>
        <w:gridCol w:w="2572"/>
      </w:tblGrid>
      <w:tr>
        <w:trPr>
          <w:trHeight w:val="300" w:hRule="atLeast"/>
          <w:trHeight w:val="144" w:hRule="atLeast"/>
        </w:trPr>
        <w:tc>
          <w:tcPr>
            <w:tcW w:w="34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8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80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Деятельность учителя с учетом рабочей программы воспитания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8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6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7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15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Устанавливать доверительные отношения между учителем и обучающимся, способствующих позитивному восприятию учащимися требований и просьб учителя</w:t>
            </w:r>
          </w:p>
        </w:tc>
      </w:tr>
      <w:tr>
        <w:trPr>
          <w:trHeight w:val="244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5">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обч-ся к обсуждаемой на уроке информации, активизации познавательной деятельности обуч-ся</w:t>
            </w:r>
          </w:p>
        </w:tc>
      </w:tr>
      <w:tr>
        <w:trPr>
          <w:trHeight w:val="271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общепринятые нормы поведения, правила общения со старшими (учителями) и сверстниками (обуч-ся)</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7"/>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3510"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Организовать работу обуч-ся с социально значимой информацией по поводу получаемой на уроке социально значимой информации – обсуждать, высказывать мнение</w:t>
            </w:r>
          </w:p>
        </w:tc>
      </w:tr>
      <w:tr>
        <w:trPr>
          <w:trHeight w:val="163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Поддерживать в детском коллективе деловую, дружелюбную атмосферу</w:t>
            </w:r>
          </w:p>
        </w:tc>
      </w:tr>
      <w:tr>
        <w:trPr>
          <w:trHeight w:val="163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9">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принципы учебной дисциплины и самоорганизации</w:t>
            </w:r>
          </w:p>
        </w:tc>
      </w:tr>
      <w:tr>
        <w:trPr>
          <w:trHeight w:val="364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Инициировать обуч-ся к обсуждению, высказыванию своего мнения, выработки своего отношения по поводу получаемой на уроке социально значимой информации</w:t>
            </w:r>
          </w:p>
        </w:tc>
      </w:tr>
      <w:tr>
        <w:trPr>
          <w:trHeight w:val="190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11">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Создавать в учебных группах (классе, кружке, секции и т.п) разновозрастные детско-взрослые общности обуч-ся</w:t>
            </w:r>
          </w:p>
        </w:tc>
      </w:tr>
      <w:tr>
        <w:trPr>
          <w:trHeight w:val="55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p>
        </w:tc>
      </w:tr>
      <w:tr>
        <w:trPr>
          <w:trHeight w:val="109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p>
        </w:tc>
      </w:tr>
      <w:tr>
        <w:trPr>
          <w:trHeight w:val="825" w:hRule="atLeast"/>
          <w:trHeight w:val="144" w:hRule="atLeast"/>
        </w:trPr>
        <w:tc>
          <w:tcPr>
            <w:tcW w:w="34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68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https://resh.edu.ru/subject/32/1/</w:t>
              </w:r>
            </w:hyperlink>
          </w:p>
        </w:tc>
        <w:tc>
          <w:tcPr>
            <w:tcW w:w="1800"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4"/>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61" w:type="dxa"/>
            <w:tcBorders/>
            <w:tcMar>
              <w:top w:w="50" w:type="dxa"/>
              <w:left w:w="100" w:type="dxa"/>
            </w:tcMar>
            <w:vAlign w:val="center"/>
          </w:tcPr>
          <w:p>
            <w:pPr>
              <w:spacing w:before="0" w:after="0" w:line="276"/>
              <w:ind w:left="135"/>
              <w:jc w:val="center"/>
            </w:pPr>
          </w:p>
        </w:tc>
        <w:tc>
          <w:tcPr>
            <w:tcW w:w="1472" w:type="dxa"/>
            <w:tcBorders/>
            <w:tcMar>
              <w:top w:w="50" w:type="dxa"/>
              <w:left w:w="100" w:type="dxa"/>
            </w:tcMar>
            <w:vAlign w:val="center"/>
          </w:tcPr>
          <w:p>
            <w:pPr>
              <w:spacing w:before="0" w:after="0" w:line="276"/>
              <w:ind w:left="135"/>
              <w:jc w:val="center"/>
            </w:pPr>
          </w:p>
        </w:tc>
        <w:tc>
          <w:tcPr>
            <w:tcW w:w="1834" w:type="dxa"/>
            <w:tcBorders/>
            <w:tcMar>
              <w:top w:w="50" w:type="dxa"/>
              <w:left w:w="100" w:type="dxa"/>
            </w:tcMar>
            <w:vAlign w:val="center"/>
          </w:tcPr>
          <w:p>
            <w:pPr>
              <w:spacing w:before="0" w:after="0"/>
              <w:ind w:left="135"/>
              <w:jc w:val="left"/>
            </w:pPr>
          </w:p>
        </w:tc>
        <w:tc>
          <w:tcPr>
            <w:tcW w:w="180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36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47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426"/>
        <w:gridCol w:w="2880"/>
        <w:gridCol w:w="992"/>
        <w:gridCol w:w="1957"/>
        <w:gridCol w:w="2114"/>
        <w:gridCol w:w="2648"/>
        <w:gridCol w:w="2577"/>
      </w:tblGrid>
      <w:tr>
        <w:trPr>
          <w:trHeight w:val="300" w:hRule="atLeast"/>
          <w:trHeight w:val="144" w:hRule="atLeast"/>
        </w:trPr>
        <w:tc>
          <w:tcPr>
            <w:tcW w:w="29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8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8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Деятельность учителя с учетом рабочей программы воспитания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6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970"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369" w:type="dxa"/>
            <w:tcBorders/>
            <w:tcMar>
              <w:top w:w="50" w:type="dxa"/>
              <w:left w:w="100" w:type="dxa"/>
            </w:tcMar>
            <w:vAlign w:val="center"/>
          </w:tcPr>
          <w:p>
            <w:pPr>
              <w:spacing w:before="0" w:after="0" w:line="276"/>
              <w:ind w:left="135"/>
              <w:jc w:val="center"/>
            </w:pP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15">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Устанавливать доверительные отношения между учителем и обучающимся, способствующих позитивному восприятию учащимися требований и просьб учителя</w:t>
            </w:r>
          </w:p>
        </w:tc>
      </w:tr>
      <w:tr>
        <w:trPr>
          <w:trHeight w:val="2640"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обч-ся к обсуждаемой на уроке информации, активизации познавательной деятельности обуч-ся</w:t>
            </w:r>
          </w:p>
        </w:tc>
      </w:tr>
      <w:tr>
        <w:trPr>
          <w:trHeight w:val="2715"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17">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общепринятые нормы поведения, правила общения со старшими (учителями) и сверстниками (обуч-ся)</w:t>
            </w:r>
          </w:p>
        </w:tc>
      </w:tr>
      <w:tr>
        <w:trPr>
          <w:trHeight w:val="3510"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Организовать работу обуч-ся с социально значимой информацией по поводу получаемой на уроке социально значимой информации – обсуждать, высказывать мнение</w:t>
            </w:r>
          </w:p>
        </w:tc>
      </w:tr>
      <w:tr>
        <w:trPr>
          <w:trHeight w:val="1635"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69" w:type="dxa"/>
            <w:tcBorders/>
            <w:tcMar>
              <w:top w:w="50" w:type="dxa"/>
              <w:left w:w="100" w:type="dxa"/>
            </w:tcMar>
            <w:vAlign w:val="center"/>
          </w:tcPr>
          <w:p>
            <w:pPr>
              <w:spacing w:before="0" w:after="0" w:line="276"/>
              <w:ind w:left="135"/>
              <w:jc w:val="center"/>
            </w:pP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принципы учебной дисциплины и самоорганизации</w:t>
            </w:r>
          </w:p>
        </w:tc>
      </w:tr>
      <w:tr>
        <w:trPr>
          <w:trHeight w:val="3510"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Инициировать обуч-ся к обсуждению, высказыванию своего мнения, выработки своего отношения по поводу получаемой на уроке социально значимой информации</w:t>
            </w:r>
          </w:p>
        </w:tc>
      </w:tr>
      <w:tr>
        <w:trPr>
          <w:trHeight w:val="2445"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21">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Сотрудничать с другими педагогическими работниками и другими специалистами в решении воспитательных задач</w:t>
            </w:r>
          </w:p>
        </w:tc>
      </w:tr>
      <w:tr>
        <w:trPr>
          <w:trHeight w:val="1905"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обуч-ся к ценностному аспекту изучаемых на уроке явлений, понятий, приемов</w:t>
            </w:r>
          </w:p>
        </w:tc>
      </w:tr>
      <w:tr>
        <w:trPr>
          <w:trHeight w:val="1905"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23">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Находить ценностные аспекты учебного знания и информации, обеспечивать его понимание</w:t>
            </w:r>
          </w:p>
        </w:tc>
      </w:tr>
      <w:tr>
        <w:trPr>
          <w:trHeight w:val="555"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24">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p>
        </w:tc>
      </w:tr>
      <w:tr>
        <w:trPr>
          <w:trHeight w:val="1365" w:hRule="atLeast"/>
          <w:trHeight w:val="144" w:hRule="atLeast"/>
        </w:trPr>
        <w:tc>
          <w:tcPr>
            <w:tcW w:w="29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369" w:type="dxa"/>
            <w:tcBorders/>
            <w:tcMar>
              <w:top w:w="50" w:type="dxa"/>
              <w:left w:w="100" w:type="dxa"/>
            </w:tcMar>
            <w:vAlign w:val="center"/>
          </w:tcPr>
          <w:p>
            <w:pPr>
              <w:spacing w:before="0" w:after="0" w:line="276"/>
              <w:ind w:left="135"/>
              <w:jc w:val="center"/>
            </w:pP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hyperlink r:id="rId25">
              <w:r>
                <w:rPr>
                  <w:rFonts w:ascii="Times New Roman" w:hAnsi="Times New Roman"/>
                  <w:b w:val="false"/>
                  <w:i w:val="false"/>
                  <w:color w:val="0000ff"/>
                  <w:sz w:val="22"/>
                  <w:u w:val="single"/>
                </w:rPr>
                <w:t>https://resh.edu.ru/subject/32/2/</w:t>
              </w:r>
            </w:hyperlink>
          </w:p>
        </w:tc>
        <w:tc>
          <w:tcPr>
            <w:tcW w:w="1803"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9" w:type="dxa"/>
            <w:tcBorders/>
            <w:tcMar>
              <w:top w:w="50" w:type="dxa"/>
              <w:left w:w="100" w:type="dxa"/>
            </w:tcMar>
            <w:vAlign w:val="center"/>
          </w:tcPr>
          <w:p>
            <w:pPr>
              <w:spacing w:before="0" w:after="0" w:line="276"/>
              <w:ind w:left="135"/>
              <w:jc w:val="center"/>
            </w:pPr>
          </w:p>
        </w:tc>
        <w:tc>
          <w:tcPr>
            <w:tcW w:w="1853" w:type="dxa"/>
            <w:tcBorders/>
            <w:tcMar>
              <w:top w:w="50" w:type="dxa"/>
              <w:left w:w="100" w:type="dxa"/>
            </w:tcMar>
            <w:vAlign w:val="center"/>
          </w:tcPr>
          <w:p>
            <w:pPr>
              <w:spacing w:before="0" w:after="0"/>
              <w:ind w:left="135"/>
              <w:jc w:val="left"/>
            </w:pPr>
          </w:p>
        </w:tc>
        <w:tc>
          <w:tcPr>
            <w:tcW w:w="18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0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36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4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433"/>
        <w:gridCol w:w="2880"/>
        <w:gridCol w:w="1002"/>
        <w:gridCol w:w="1970"/>
        <w:gridCol w:w="2126"/>
        <w:gridCol w:w="2679"/>
        <w:gridCol w:w="2504"/>
      </w:tblGrid>
      <w:tr>
        <w:trPr>
          <w:trHeight w:val="300" w:hRule="atLeast"/>
          <w:trHeight w:val="144" w:hRule="atLeast"/>
        </w:trPr>
        <w:tc>
          <w:tcPr>
            <w:tcW w:w="3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8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Деятельность учителя с учетом рабочей программы воспитания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970"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Устанавливать доверительные отношения между учителем и обучающимся, способствующих позитивному восприятию учащимися требований и просьб учителя</w:t>
            </w:r>
          </w:p>
        </w:tc>
      </w:tr>
      <w:tr>
        <w:trPr>
          <w:trHeight w:val="244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обч-ся к обсуждаемой на уроке информации, активизации познавательной деятельности обуч-ся</w:t>
            </w:r>
          </w:p>
        </w:tc>
      </w:tr>
      <w:tr>
        <w:trPr>
          <w:trHeight w:val="298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общепринятые нормы поведения, правила общения со старшими (учителями) и сверстниками (обуч-ся)</w:t>
            </w:r>
          </w:p>
        </w:tc>
      </w:tr>
      <w:tr>
        <w:trPr>
          <w:trHeight w:val="163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Поддерживать в детском коллективе деловую, дружелюбную атмосферу</w:t>
            </w:r>
          </w:p>
        </w:tc>
      </w:tr>
      <w:tr>
        <w:trPr>
          <w:trHeight w:val="3510"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Организовать работу обуч-ся с социально значимой информацией по поводу получаемой на уроке социально значимой информации – обсуждать, высказывать мнение</w:t>
            </w:r>
          </w:p>
        </w:tc>
      </w:tr>
      <w:tr>
        <w:trPr>
          <w:trHeight w:val="163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Поддерживать в детском коллективе деловую, дружелюбную атмосферу</w:t>
            </w:r>
          </w:p>
        </w:tc>
      </w:tr>
      <w:tr>
        <w:trPr>
          <w:trHeight w:val="163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принципы учебной дисциплины и самоорганизации</w:t>
            </w:r>
          </w:p>
        </w:tc>
      </w:tr>
      <w:tr>
        <w:trPr>
          <w:trHeight w:val="3510"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Инициировать обуч-ся к обсуждению, высказыванию своего мнения, выработки своего отношения по поводу получаемой на уроке социально значимой информации</w:t>
            </w:r>
          </w:p>
        </w:tc>
      </w:tr>
      <w:tr>
        <w:trPr>
          <w:trHeight w:val="217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обуч-ся к ценностному аспекту изучаемых на уроке явлений, понятий, приемов</w:t>
            </w:r>
          </w:p>
        </w:tc>
      </w:tr>
      <w:tr>
        <w:trPr>
          <w:trHeight w:val="3720"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Управлять учебными группами с целью привлечения обуч-ся в процесс обучения и воспитания, мотивируя их на учебно-познавательную деятельность</w:t>
            </w:r>
          </w:p>
        </w:tc>
      </w:tr>
      <w:tr>
        <w:trPr>
          <w:trHeight w:val="190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Находить ценностные аспекты учебного знания и информации, обеспечивать его понимание</w:t>
            </w:r>
          </w:p>
        </w:tc>
      </w:tr>
      <w:tr>
        <w:trPr>
          <w:trHeight w:val="82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p>
        </w:tc>
      </w:tr>
      <w:tr>
        <w:trPr>
          <w:trHeight w:val="136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https://m.edsoo.ru/7f411a40</w:t>
              </w:r>
            </w:hyperlink>
          </w:p>
        </w:tc>
        <w:tc>
          <w:tcPr>
            <w:tcW w:w="175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1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p>
        </w:tc>
        <w:tc>
          <w:tcPr>
            <w:tcW w:w="175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433"/>
        <w:gridCol w:w="2880"/>
        <w:gridCol w:w="1002"/>
        <w:gridCol w:w="1970"/>
        <w:gridCol w:w="2126"/>
        <w:gridCol w:w="2679"/>
        <w:gridCol w:w="2504"/>
      </w:tblGrid>
      <w:tr>
        <w:trPr>
          <w:trHeight w:val="300" w:hRule="atLeast"/>
          <w:trHeight w:val="144" w:hRule="atLeast"/>
        </w:trPr>
        <w:tc>
          <w:tcPr>
            <w:tcW w:w="3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8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75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Деятельность учителя с учетом рабочей программы воспитания </w:t>
            </w:r>
          </w:p>
          <w:p>
            <w:pPr>
              <w:spacing w:before="0" w:after="0"/>
              <w:ind w:left="135"/>
              <w:jc w:val="left"/>
            </w:pPr>
          </w:p>
        </w:tc>
      </w:tr>
      <w:tr>
        <w:trPr>
          <w:trHeight w:val="106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0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3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970"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Устанавливать доверительные отношения между учителем и обучающимся, способствующих позитивному восприятию учащимися требований и просьб учителя</w:t>
            </w:r>
          </w:p>
        </w:tc>
      </w:tr>
      <w:tr>
        <w:trPr>
          <w:trHeight w:val="250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обч-ся к обсуждаемой на уроке информации, активизации познавательной деятельности обуч-ся</w:t>
            </w:r>
          </w:p>
        </w:tc>
      </w:tr>
      <w:tr>
        <w:trPr>
          <w:trHeight w:val="2970"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общепринятые нормы поведения, правила общения со старшими (учителями) и сверстниками (обуч-ся)</w:t>
            </w:r>
          </w:p>
        </w:tc>
      </w:tr>
      <w:tr>
        <w:trPr>
          <w:trHeight w:val="3510"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Организовать работу обуч-ся с социально значимой информацией по поводу получаемой на уроке социально значимой информации – обсуждать, высказывать мнение</w:t>
            </w:r>
          </w:p>
        </w:tc>
      </w:tr>
      <w:tr>
        <w:trPr>
          <w:trHeight w:val="163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 Ю. Лермонтова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Поддерживать в детском коллективе деловую, дружелюбную атмосферу</w:t>
            </w:r>
          </w:p>
        </w:tc>
      </w:tr>
      <w:tr>
        <w:trPr>
          <w:trHeight w:val="163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Побуждать обуч-ся соблюдать на уроке принципы учебной дисциплины и самоорганизации</w:t>
            </w:r>
          </w:p>
        </w:tc>
      </w:tr>
      <w:tr>
        <w:trPr>
          <w:trHeight w:val="3510"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Инициировать обуч-ся к обсуждению, высказыванию своего мнения, выработки своего отношения по поводу получаемой на уроке социально значимой информации</w:t>
            </w:r>
          </w:p>
        </w:tc>
      </w:tr>
      <w:tr>
        <w:trPr>
          <w:trHeight w:val="217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 Н. Толстого</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Привлекать внимание обуч-ся к ценностному аспекту изучаемых на уроке явлений, понятий, приемов</w:t>
            </w:r>
          </w:p>
        </w:tc>
      </w:tr>
      <w:tr>
        <w:trPr>
          <w:trHeight w:val="3510"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Управлять учебными группами с целью привлечения обуч-ся в процесс обучения и воспитания, мотивируя их на учебно-познавательную деятельность</w:t>
            </w:r>
          </w:p>
        </w:tc>
      </w:tr>
      <w:tr>
        <w:trPr>
          <w:trHeight w:val="190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Находить ценностные аспекты учебного знания и информации, обеспечивать его понимание</w:t>
            </w:r>
          </w:p>
        </w:tc>
      </w:tr>
      <w:tr>
        <w:trPr>
          <w:trHeight w:val="217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Защищать достоинства и интересы обуч-ся, помогать детям оказавшимся в конфликтной ситуации</w:t>
            </w:r>
          </w:p>
        </w:tc>
      </w:tr>
      <w:tr>
        <w:trPr>
          <w:trHeight w:val="82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p>
        </w:tc>
      </w:tr>
      <w:tr>
        <w:trPr>
          <w:trHeight w:val="82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p>
        </w:tc>
      </w:tr>
      <w:tr>
        <w:trPr>
          <w:trHeight w:val="82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p>
        </w:tc>
      </w:tr>
      <w:tr>
        <w:trPr>
          <w:trHeight w:val="1365" w:hRule="atLeast"/>
          <w:trHeight w:val="144" w:hRule="atLeast"/>
        </w:trPr>
        <w:tc>
          <w:tcPr>
            <w:tcW w:w="30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70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379" w:type="dxa"/>
            <w:tcBorders/>
            <w:tcMar>
              <w:top w:w="50" w:type="dxa"/>
              <w:left w:w="100" w:type="dxa"/>
            </w:tcMar>
            <w:vAlign w:val="center"/>
          </w:tcPr>
          <w:p>
            <w:pPr>
              <w:spacing w:before="0" w:after="0" w:line="276"/>
              <w:ind w:left="135"/>
              <w:jc w:val="center"/>
            </w:pP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https://m.edsoo.ru/7f412cec</w:t>
              </w:r>
            </w:hyperlink>
          </w:p>
        </w:tc>
        <w:tc>
          <w:tcPr>
            <w:tcW w:w="1752"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1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875" w:type="dxa"/>
            <w:tcBorders/>
            <w:tcMar>
              <w:top w:w="50" w:type="dxa"/>
              <w:left w:w="100" w:type="dxa"/>
            </w:tcMar>
            <w:vAlign w:val="center"/>
          </w:tcPr>
          <w:p>
            <w:pPr>
              <w:spacing w:before="0" w:after="0"/>
              <w:ind w:left="135"/>
              <w:jc w:val="left"/>
            </w:pPr>
          </w:p>
        </w:tc>
        <w:tc>
          <w:tcPr>
            <w:tcW w:w="175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3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172608" w:id="95"/>
    <w:p>
      <w:pPr>
        <w:sectPr>
          <w:pgSz w:w="16383" w:h="11906" w:orient="landscape"/>
        </w:sectPr>
      </w:pPr>
    </w:p>
    <w:bookmarkEnd w:id="95"/>
    <w:bookmarkEnd w:id="94"/>
    <w:bookmarkStart w:name="block-5172611" w:id="9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9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4">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5">
              <w:r>
                <w:rPr>
                  <w:rFonts w:ascii="Times New Roman" w:hAnsi="Times New Roman"/>
                  <w:b w:val="false"/>
                  <w:i w:val="false"/>
                  <w:color w:val="0000ff"/>
                  <w:sz w:val="22"/>
                  <w:u w:val="single"/>
                </w:rPr>
                <w:t>https://resh.edu.ru/subject/32/1/</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6">
              <w:r>
                <w:rPr>
                  <w:rFonts w:ascii="Times New Roman" w:hAnsi="Times New Roman"/>
                  <w:b w:val="false"/>
                  <w:i w:val="false"/>
                  <w:color w:val="0000ff"/>
                  <w:sz w:val="22"/>
                  <w:u w:val="single"/>
                </w:rPr>
                <w:t>https://resh.edu.ru/subject/32/1/</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7">
              <w:r>
                <w:rPr>
                  <w:rFonts w:ascii="Times New Roman" w:hAnsi="Times New Roman"/>
                  <w:b w:val="false"/>
                  <w:i w:val="false"/>
                  <w:color w:val="0000ff"/>
                  <w:sz w:val="22"/>
                  <w:u w:val="single"/>
                </w:rPr>
                <w:t>https://resh.edu.ru/subject/32/1/</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8">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59">
              <w:r>
                <w:rPr>
                  <w:rFonts w:ascii="Times New Roman" w:hAnsi="Times New Roman"/>
                  <w:b w:val="false"/>
                  <w:i w:val="false"/>
                  <w:color w:val="0000ff"/>
                  <w:sz w:val="22"/>
                  <w:u w:val="single"/>
                </w:rPr>
                <w:t>https://resh.edu.ru/subject/32/1/</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0">
              <w:r>
                <w:rPr>
                  <w:rFonts w:ascii="Times New Roman" w:hAnsi="Times New Roman"/>
                  <w:b w:val="false"/>
                  <w:i w:val="false"/>
                  <w:color w:val="0000ff"/>
                  <w:sz w:val="22"/>
                  <w:u w:val="single"/>
                </w:rPr>
                <w:t>https://resh.edu.ru/subject/32/1/</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1">
              <w:r>
                <w:rPr>
                  <w:rFonts w:ascii="Times New Roman" w:hAnsi="Times New Roman"/>
                  <w:b w:val="false"/>
                  <w:i w:val="false"/>
                  <w:color w:val="0000ff"/>
                  <w:sz w:val="22"/>
                  <w:u w:val="single"/>
                </w:rPr>
                <w:t>https://resh.edu.ru/subject/32/1/</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2">
              <w:r>
                <w:rPr>
                  <w:rFonts w:ascii="Times New Roman" w:hAnsi="Times New Roman"/>
                  <w:b w:val="false"/>
                  <w:i w:val="false"/>
                  <w:color w:val="0000ff"/>
                  <w:sz w:val="22"/>
                  <w:u w:val="single"/>
                </w:rPr>
                <w:t>https://resh.edu.ru/subject/32/1/</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3">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4">
              <w:r>
                <w:rPr>
                  <w:rFonts w:ascii="Times New Roman" w:hAnsi="Times New Roman"/>
                  <w:b w:val="false"/>
                  <w:i w:val="false"/>
                  <w:color w:val="0000ff"/>
                  <w:sz w:val="22"/>
                  <w:u w:val="single"/>
                </w:rPr>
                <w:t>https://resh.edu.ru/subject/32/1/</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5">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устанавливать последовательность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6">
              <w:r>
                <w:rPr>
                  <w:rFonts w:ascii="Times New Roman" w:hAnsi="Times New Roman"/>
                  <w:b w:val="false"/>
                  <w:i w:val="false"/>
                  <w:color w:val="0000ff"/>
                  <w:sz w:val="22"/>
                  <w:u w:val="single"/>
                </w:rPr>
                <w:t>https://resh.edu.ru/subject/32/1/</w:t>
              </w:r>
            </w:hyperlink>
          </w:p>
        </w:tc>
      </w:tr>
      <w:tr>
        <w:trPr>
          <w:trHeight w:val="20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7">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8">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69">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0">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1">
              <w:r>
                <w:rPr>
                  <w:rFonts w:ascii="Times New Roman" w:hAnsi="Times New Roman"/>
                  <w:b w:val="false"/>
                  <w:i w:val="false"/>
                  <w:color w:val="0000ff"/>
                  <w:sz w:val="22"/>
                  <w:u w:val="single"/>
                </w:rPr>
                <w:t>https://resh.edu.ru/subject/32/1/</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2">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3">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4">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5">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6">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7">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8">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79">
              <w:r>
                <w:rPr>
                  <w:rFonts w:ascii="Times New Roman" w:hAnsi="Times New Roman"/>
                  <w:b w:val="false"/>
                  <w:i w:val="false"/>
                  <w:color w:val="0000ff"/>
                  <w:sz w:val="22"/>
                  <w:u w:val="single"/>
                </w:rPr>
                <w:t>https://resh.edu.ru/subject/32/1/</w:t>
              </w:r>
            </w:hyperlink>
          </w:p>
        </w:tc>
      </w:tr>
      <w:tr>
        <w:trPr>
          <w:trHeight w:val="17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0">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1">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2">
              <w:r>
                <w:rPr>
                  <w:rFonts w:ascii="Times New Roman" w:hAnsi="Times New Roman"/>
                  <w:b w:val="false"/>
                  <w:i w:val="false"/>
                  <w:color w:val="0000ff"/>
                  <w:sz w:val="22"/>
                  <w:u w:val="single"/>
                </w:rPr>
                <w:t>https://resh.edu.ru/subject/32/1/</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3">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4">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5">
              <w:r>
                <w:rPr>
                  <w:rFonts w:ascii="Times New Roman" w:hAnsi="Times New Roman"/>
                  <w:b w:val="false"/>
                  <w:i w:val="false"/>
                  <w:color w:val="0000ff"/>
                  <w:sz w:val="22"/>
                  <w:u w:val="single"/>
                </w:rPr>
                <w:t>https://resh.edu.ru/subject/32/1/</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6">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обозначения буквами гласных звуков после мягких и твёрдых согласных звуков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7">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8">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89">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0">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1">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2">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3">
              <w:r>
                <w:rPr>
                  <w:rFonts w:ascii="Times New Roman" w:hAnsi="Times New Roman"/>
                  <w:b w:val="false"/>
                  <w:i w:val="false"/>
                  <w:color w:val="0000ff"/>
                  <w:sz w:val="22"/>
                  <w:u w:val="single"/>
                </w:rPr>
                <w:t>https://resh.edu.ru/subject/32/1/</w:t>
              </w:r>
            </w:hyperlink>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4">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5">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6">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В.Г.Сутеев "Дядя Миша"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7">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8">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99">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0">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1">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2">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3">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4">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5">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6">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7">
              <w:r>
                <w:rPr>
                  <w:rFonts w:ascii="Times New Roman" w:hAnsi="Times New Roman"/>
                  <w:b w:val="false"/>
                  <w:i w:val="false"/>
                  <w:color w:val="0000ff"/>
                  <w:sz w:val="22"/>
                  <w:u w:val="single"/>
                </w:rPr>
                <w:t>https://resh.edu.ru/subject/32/1/</w:t>
              </w:r>
            </w:hyperlink>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8">
              <w:r>
                <w:rPr>
                  <w:rFonts w:ascii="Times New Roman" w:hAnsi="Times New Roman"/>
                  <w:b w:val="false"/>
                  <w:i w:val="false"/>
                  <w:color w:val="0000ff"/>
                  <w:sz w:val="22"/>
                  <w:u w:val="single"/>
                </w:rPr>
                <w:t>https://resh.edu.ru/subject/32/1/</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В.В.Бианки "Лесной Колобок - Колючий 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09">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0">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1">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2">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3">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4">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5">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6">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7">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8">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19">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0">
              <w:r>
                <w:rPr>
                  <w:rFonts w:ascii="Times New Roman" w:hAnsi="Times New Roman"/>
                  <w:b w:val="false"/>
                  <w:i w:val="false"/>
                  <w:color w:val="0000ff"/>
                  <w:sz w:val="22"/>
                  <w:u w:val="single"/>
                </w:rPr>
                <w:t>https://resh.edu.ru/subject/32/1/</w:t>
              </w:r>
            </w:hyperlink>
          </w:p>
        </w:tc>
      </w:tr>
      <w:tr>
        <w:trPr>
          <w:trHeight w:val="22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1">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2">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3">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4">
              <w:r>
                <w:rPr>
                  <w:rFonts w:ascii="Times New Roman" w:hAnsi="Times New Roman"/>
                  <w:b w:val="false"/>
                  <w:i w:val="false"/>
                  <w:color w:val="0000ff"/>
                  <w:sz w:val="22"/>
                  <w:u w:val="single"/>
                </w:rPr>
                <w:t>https://resh.edu.ru/subject/32/1/</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Е.А.Пермяк "Пичугин мост"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5">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6">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7">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8">
              <w:r>
                <w:rPr>
                  <w:rFonts w:ascii="Times New Roman" w:hAnsi="Times New Roman"/>
                  <w:b w:val="false"/>
                  <w:i w:val="false"/>
                  <w:color w:val="0000ff"/>
                  <w:sz w:val="22"/>
                  <w:u w:val="single"/>
                </w:rPr>
                <w:t>https://resh.edu.ru/subject/32/1/</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С.Я.Маршак "Тихая сказка"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29">
              <w:r>
                <w:rPr>
                  <w:rFonts w:ascii="Times New Roman" w:hAnsi="Times New Roman"/>
                  <w:b w:val="false"/>
                  <w:i w:val="false"/>
                  <w:color w:val="0000ff"/>
                  <w:sz w:val="22"/>
                  <w:u w:val="single"/>
                </w:rPr>
                <w:t>https://resh.edu.ru/subject/32/1/</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0">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1">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2">
              <w:r>
                <w:rPr>
                  <w:rFonts w:ascii="Times New Roman" w:hAnsi="Times New Roman"/>
                  <w:b w:val="false"/>
                  <w:i w:val="false"/>
                  <w:color w:val="0000ff"/>
                  <w:sz w:val="22"/>
                  <w:u w:val="single"/>
                </w:rPr>
                <w:t>https://resh.edu.ru/subject/32/1/</w:t>
              </w:r>
            </w:hyperlink>
          </w:p>
        </w:tc>
      </w:tr>
      <w:tr>
        <w:trPr>
          <w:trHeight w:val="18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В.Г.Сутеев "Ёлка"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3">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4">
              <w:r>
                <w:rPr>
                  <w:rFonts w:ascii="Times New Roman" w:hAnsi="Times New Roman"/>
                  <w:b w:val="false"/>
                  <w:i w:val="false"/>
                  <w:color w:val="0000ff"/>
                  <w:sz w:val="22"/>
                  <w:u w:val="single"/>
                </w:rPr>
                <w:t>https://resh.edu.ru/subject/32/1/</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5">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6">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7">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8">
              <w:r>
                <w:rPr>
                  <w:rFonts w:ascii="Times New Roman" w:hAnsi="Times New Roman"/>
                  <w:b w:val="false"/>
                  <w:i w:val="false"/>
                  <w:color w:val="0000ff"/>
                  <w:sz w:val="22"/>
                  <w:u w:val="single"/>
                </w:rPr>
                <w:t>https://resh.edu.ru/subject/32/1/</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39">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0">
              <w:r>
                <w:rPr>
                  <w:rFonts w:ascii="Times New Roman" w:hAnsi="Times New Roman"/>
                  <w:b w:val="false"/>
                  <w:i w:val="false"/>
                  <w:color w:val="0000ff"/>
                  <w:sz w:val="22"/>
                  <w:u w:val="single"/>
                </w:rPr>
                <w:t>https://resh.edu.ru/subject/32/1/</w:t>
              </w:r>
            </w:hyperlink>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1">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2">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3">
              <w:r>
                <w:rPr>
                  <w:rFonts w:ascii="Times New Roman" w:hAnsi="Times New Roman"/>
                  <w:b w:val="false"/>
                  <w:i w:val="false"/>
                  <w:color w:val="0000ff"/>
                  <w:sz w:val="22"/>
                  <w:u w:val="single"/>
                </w:rPr>
                <w:t>https://resh.edu.ru/subject/32/1/</w:t>
              </w:r>
            </w:hyperlink>
          </w:p>
        </w:tc>
      </w:tr>
      <w:tr>
        <w:trPr>
          <w:trHeight w:val="18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4">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5">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ценности и идеи в фольклорных (народных) сказках: отношения к природе, людям, предметам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6">
              <w:r>
                <w:rPr>
                  <w:rFonts w:ascii="Times New Roman" w:hAnsi="Times New Roman"/>
                  <w:b w:val="false"/>
                  <w:i w:val="false"/>
                  <w:color w:val="0000ff"/>
                  <w:sz w:val="22"/>
                  <w:u w:val="single"/>
                </w:rPr>
                <w:t>https://resh.edu.ru/subject/32/1/</w:t>
              </w:r>
            </w:hyperlink>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7">
              <w:r>
                <w:rPr>
                  <w:rFonts w:ascii="Times New Roman" w:hAnsi="Times New Roman"/>
                  <w:b w:val="false"/>
                  <w:i w:val="false"/>
                  <w:color w:val="0000ff"/>
                  <w:sz w:val="22"/>
                  <w:u w:val="single"/>
                </w:rPr>
                <w:t>https://resh.edu.ru/subject/32/1/</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8">
              <w:r>
                <w:rPr>
                  <w:rFonts w:ascii="Times New Roman" w:hAnsi="Times New Roman"/>
                  <w:b w:val="false"/>
                  <w:i w:val="false"/>
                  <w:color w:val="0000ff"/>
                  <w:sz w:val="22"/>
                  <w:u w:val="single"/>
                </w:rPr>
                <w:t>https://resh.edu.ru/subject/32/1/</w:t>
              </w:r>
            </w:hyperlink>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49">
              <w:r>
                <w:rPr>
                  <w:rFonts w:ascii="Times New Roman" w:hAnsi="Times New Roman"/>
                  <w:b w:val="false"/>
                  <w:i w:val="false"/>
                  <w:color w:val="0000ff"/>
                  <w:sz w:val="22"/>
                  <w:u w:val="single"/>
                </w:rPr>
                <w:t>https://resh.edu.ru/subject/32/1/</w:t>
              </w:r>
            </w:hyperlink>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0">
              <w:r>
                <w:rPr>
                  <w:rFonts w:ascii="Times New Roman" w:hAnsi="Times New Roman"/>
                  <w:b w:val="false"/>
                  <w:i w:val="false"/>
                  <w:color w:val="0000ff"/>
                  <w:sz w:val="22"/>
                  <w:u w:val="single"/>
                </w:rPr>
                <w:t>https://resh.edu.ru/subject/32/1/</w:t>
              </w:r>
            </w:hyperlink>
          </w:p>
        </w:tc>
      </w:tr>
      <w:tr>
        <w:trPr>
          <w:trHeight w:val="31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1">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2">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рассказов К.Д.Ушинского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3">
              <w:r>
                <w:rPr>
                  <w:rFonts w:ascii="Times New Roman" w:hAnsi="Times New Roman"/>
                  <w:b w:val="false"/>
                  <w:i w:val="false"/>
                  <w:color w:val="0000ff"/>
                  <w:sz w:val="22"/>
                  <w:u w:val="single"/>
                </w:rPr>
                <w:t>https://resh.edu.ru/subject/32/1/</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4">
              <w:r>
                <w:rPr>
                  <w:rFonts w:ascii="Times New Roman" w:hAnsi="Times New Roman"/>
                  <w:b w:val="false"/>
                  <w:i w:val="false"/>
                  <w:color w:val="0000ff"/>
                  <w:sz w:val="22"/>
                  <w:u w:val="single"/>
                </w:rPr>
                <w:t>https://resh.edu.ru/subject/32/1/</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5">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В.А. Осеевой «Три товарища»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6">
              <w:r>
                <w:rPr>
                  <w:rFonts w:ascii="Times New Roman" w:hAnsi="Times New Roman"/>
                  <w:b w:val="false"/>
                  <w:i w:val="false"/>
                  <w:color w:val="0000ff"/>
                  <w:sz w:val="22"/>
                  <w:u w:val="single"/>
                </w:rPr>
                <w:t>https://resh.edu.ru/subject/32/1/</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7">
              <w:r>
                <w:rPr>
                  <w:rFonts w:ascii="Times New Roman" w:hAnsi="Times New Roman"/>
                  <w:b w:val="false"/>
                  <w:i w:val="false"/>
                  <w:color w:val="0000ff"/>
                  <w:sz w:val="22"/>
                  <w:u w:val="single"/>
                </w:rPr>
                <w:t>https://resh.edu.ru/subject/32/1/</w:t>
              </w:r>
            </w:hyperlink>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8">
              <w:r>
                <w:rPr>
                  <w:rFonts w:ascii="Times New Roman" w:hAnsi="Times New Roman"/>
                  <w:b w:val="false"/>
                  <w:i w:val="false"/>
                  <w:color w:val="0000ff"/>
                  <w:sz w:val="22"/>
                  <w:u w:val="single"/>
                </w:rPr>
                <w:t>https://resh.edu.ru/subject/32/1/</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произведения А.Л. Барто «Я – лишний»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59">
              <w:r>
                <w:rPr>
                  <w:rFonts w:ascii="Times New Roman" w:hAnsi="Times New Roman"/>
                  <w:b w:val="false"/>
                  <w:i w:val="false"/>
                  <w:color w:val="0000ff"/>
                  <w:sz w:val="22"/>
                  <w:u w:val="single"/>
                </w:rPr>
                <w:t>https://resh.edu.ru/subject/32/1/</w:t>
              </w:r>
            </w:hyperlink>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0">
              <w:r>
                <w:rPr>
                  <w:rFonts w:ascii="Times New Roman" w:hAnsi="Times New Roman"/>
                  <w:b w:val="false"/>
                  <w:i w:val="false"/>
                  <w:color w:val="0000ff"/>
                  <w:sz w:val="22"/>
                  <w:u w:val="single"/>
                </w:rPr>
                <w:t>https://resh.edu.ru/subject/32/1/</w:t>
              </w:r>
            </w:hyperlink>
          </w:p>
        </w:tc>
      </w:tr>
      <w:tr>
        <w:trPr>
          <w:trHeight w:val="24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1">
              <w:r>
                <w:rPr>
                  <w:rFonts w:ascii="Times New Roman" w:hAnsi="Times New Roman"/>
                  <w:b w:val="false"/>
                  <w:i w:val="false"/>
                  <w:color w:val="0000ff"/>
                  <w:sz w:val="22"/>
                  <w:u w:val="single"/>
                </w:rPr>
                <w:t>https://resh.edu.ru/subject/32/1/</w:t>
              </w:r>
            </w:hyperlink>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2">
              <w:r>
                <w:rPr>
                  <w:rFonts w:ascii="Times New Roman" w:hAnsi="Times New Roman"/>
                  <w:b w:val="false"/>
                  <w:i w:val="false"/>
                  <w:color w:val="0000ff"/>
                  <w:sz w:val="22"/>
                  <w:u w:val="single"/>
                </w:rPr>
                <w:t>https://resh.edu.ru/subject/32/1/</w:t>
              </w:r>
            </w:hyperlink>
          </w:p>
        </w:tc>
      </w:tr>
      <w:tr>
        <w:trPr>
          <w:trHeight w:val="32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3">
              <w:r>
                <w:rPr>
                  <w:rFonts w:ascii="Times New Roman" w:hAnsi="Times New Roman"/>
                  <w:b w:val="false"/>
                  <w:i w:val="false"/>
                  <w:color w:val="0000ff"/>
                  <w:sz w:val="22"/>
                  <w:u w:val="single"/>
                </w:rPr>
                <w:t>https://resh.edu.ru/subject/32/1/</w:t>
              </w:r>
            </w:hyperlink>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стихотворного и прозаического текста о природе весной. Определение настроений, которые они создают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5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родной природе, о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загадки как средства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4">
              <w:r>
                <w:rPr>
                  <w:rFonts w:ascii="Times New Roman" w:hAnsi="Times New Roman"/>
                  <w:b w:val="false"/>
                  <w:i w:val="false"/>
                  <w:color w:val="0000ff"/>
                  <w:sz w:val="22"/>
                  <w:u w:val="single"/>
                </w:rPr>
                <w:t>https://resh.edu.ru/subject/32/1/</w:t>
              </w:r>
            </w:hyperlink>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пословицы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потешки как игрового народного фольклора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hyperlink r:id="rId165">
              <w:r>
                <w:rPr>
                  <w:rFonts w:ascii="Times New Roman" w:hAnsi="Times New Roman"/>
                  <w:b w:val="false"/>
                  <w:i w:val="false"/>
                  <w:color w:val="0000ff"/>
                  <w:sz w:val="22"/>
                  <w:u w:val="single"/>
                </w:rPr>
                <w:t>https://resh.edu.ru/subject/32/1/</w:t>
              </w:r>
            </w:hyperlink>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Промежуточная аттестация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 чудо», Р.С. Сефа «Чудо»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фантазии и чудес в произведениях Б.В. Заходера «Моя Вообразилия», Ю.П. Мориц «Сто фантазий»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и авторских произведений о чудесах и фантазии: сходство и различие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иллюстрация, оглавление. Выбор книг в библиотеке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45"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произведения Ф.П. Савинова «Родина» и другие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66">
              <w:r>
                <w:rPr>
                  <w:rFonts w:ascii="Times New Roman" w:hAnsi="Times New Roman"/>
                  <w:b w:val="false"/>
                  <w:i w:val="false"/>
                  <w:color w:val="0000ff"/>
                  <w:sz w:val="22"/>
                  <w:u w:val="single"/>
                </w:rPr>
                <w:t>https://resh.edu.ru/subject/32/2/</w:t>
              </w:r>
            </w:hyperlink>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С.Т.Романовского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67">
              <w:r>
                <w:rPr>
                  <w:rFonts w:ascii="Times New Roman" w:hAnsi="Times New Roman"/>
                  <w:b w:val="false"/>
                  <w:i w:val="false"/>
                  <w:color w:val="0000ff"/>
                  <w:sz w:val="22"/>
                  <w:u w:val="single"/>
                </w:rPr>
                <w:t>https://resh.edu.ru/subject/32/2/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К.Г.Паустовского «Мещёрская сторона»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68">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69">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0">
              <w:r>
                <w:rPr>
                  <w:rFonts w:ascii="Times New Roman" w:hAnsi="Times New Roman"/>
                  <w:b w:val="false"/>
                  <w:i w:val="false"/>
                  <w:color w:val="0000ff"/>
                  <w:sz w:val="22"/>
                  <w:u w:val="single"/>
                </w:rPr>
                <w:t>https://resh.edu.ru/subject/32/2/</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1">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2">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3">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4">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5">
              <w:r>
                <w:rPr>
                  <w:rFonts w:ascii="Times New Roman" w:hAnsi="Times New Roman"/>
                  <w:b w:val="false"/>
                  <w:i w:val="false"/>
                  <w:color w:val="0000ff"/>
                  <w:sz w:val="22"/>
                  <w:u w:val="single"/>
                </w:rPr>
                <w:t>https://resh.edu.ru/subject/32/2/</w:t>
              </w:r>
            </w:hyperlink>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6">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7">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8">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79">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0">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1">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2">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3">
              <w:r>
                <w:rPr>
                  <w:rFonts w:ascii="Times New Roman" w:hAnsi="Times New Roman"/>
                  <w:b w:val="false"/>
                  <w:i w:val="false"/>
                  <w:color w:val="0000ff"/>
                  <w:sz w:val="22"/>
                  <w:u w:val="single"/>
                </w:rPr>
                <w:t>https://resh.edu.ru/subject/32/2/</w:t>
              </w:r>
            </w:hyperlink>
          </w:p>
        </w:tc>
      </w:tr>
      <w:tr>
        <w:trPr>
          <w:trHeight w:val="24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4">
              <w:r>
                <w:rPr>
                  <w:rFonts w:ascii="Times New Roman" w:hAnsi="Times New Roman"/>
                  <w:b w:val="false"/>
                  <w:i w:val="false"/>
                  <w:color w:val="0000ff"/>
                  <w:sz w:val="22"/>
                  <w:u w:val="single"/>
                </w:rPr>
                <w:t>https://resh.edu.ru/subject/32/2/</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5">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6">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М.М.Пришвина «Утро»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7">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8">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осеннего леса в произведениях писателей.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89">
              <w:r>
                <w:rPr>
                  <w:rFonts w:ascii="Times New Roman" w:hAnsi="Times New Roman"/>
                  <w:b w:val="false"/>
                  <w:i w:val="false"/>
                  <w:color w:val="0000ff"/>
                  <w:sz w:val="22"/>
                  <w:u w:val="single"/>
                </w:rPr>
                <w:t>https://resh.edu.ru/subject/32/2/</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0">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Произведения по выбору, например, К.Д. Бальмонт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1">
              <w:r>
                <w:rPr>
                  <w:rFonts w:ascii="Times New Roman" w:hAnsi="Times New Roman"/>
                  <w:b w:val="false"/>
                  <w:i w:val="false"/>
                  <w:color w:val="0000ff"/>
                  <w:sz w:val="22"/>
                  <w:u w:val="single"/>
                </w:rPr>
                <w:t>https://resh.edu.ru/subject/32/2/</w:t>
              </w:r>
            </w:hyperlink>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осенней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2">
              <w:r>
                <w:rPr>
                  <w:rFonts w:ascii="Times New Roman" w:hAnsi="Times New Roman"/>
                  <w:b w:val="false"/>
                  <w:i w:val="false"/>
                  <w:color w:val="0000ff"/>
                  <w:sz w:val="22"/>
                  <w:u w:val="single"/>
                </w:rPr>
                <w:t>https://resh.edu.ru/subject/32/2/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Создание осеннего пейзажа: краски и звуки. Произведения художников и композиторов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3">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«Произведения писателей о родной природе»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4">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Ю.И. Ермолаева «Два пирожных»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5">
              <w:r>
                <w:rPr>
                  <w:rFonts w:ascii="Times New Roman" w:hAnsi="Times New Roman"/>
                  <w:b w:val="false"/>
                  <w:i w:val="false"/>
                  <w:color w:val="0000ff"/>
                  <w:sz w:val="22"/>
                  <w:u w:val="single"/>
                </w:rPr>
                <w:t>https://resh.edu.ru/subject/32/2/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Рассказ на выбор, например, С.А. Баруздин «Как Алёшке учиться надоело»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6">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главного героя. Произведения на выбор, например, А.Е.Пермяк «Смородинка»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7">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8">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труда в произведениях писателей. на выбор, например, В.Г. Сутеев «Кто лучше?»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199">
              <w:r>
                <w:rPr>
                  <w:rFonts w:ascii="Times New Roman" w:hAnsi="Times New Roman"/>
                  <w:b w:val="false"/>
                  <w:i w:val="false"/>
                  <w:color w:val="0000ff"/>
                  <w:sz w:val="22"/>
                  <w:u w:val="single"/>
                </w:rPr>
                <w:t>https://resh.edu.ru/subject/32/2/</w:t>
              </w:r>
            </w:hyperlink>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М.М.Зощенко «Самое главное»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0">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В.В. Лунина «Я и Вовка»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1">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рассказе Е.А. Пермяка «Две пословицы»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2">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Л.Н.Толстого «Филиппок»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3">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В.Ю.Драгунского «Тайное становится явным»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4">
              <w:r>
                <w:rPr>
                  <w:rFonts w:ascii="Times New Roman" w:hAnsi="Times New Roman"/>
                  <w:b w:val="false"/>
                  <w:i w:val="false"/>
                  <w:color w:val="0000ff"/>
                  <w:sz w:val="22"/>
                  <w:u w:val="single"/>
                </w:rPr>
                <w:t>https://resh.edu.ru/subject/32/2/</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детях и дружбе»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З.Н.Александрова «Снежок»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5">
              <w:r>
                <w:rPr>
                  <w:rFonts w:ascii="Times New Roman" w:hAnsi="Times New Roman"/>
                  <w:b w:val="false"/>
                  <w:i w:val="false"/>
                  <w:color w:val="0000ff"/>
                  <w:sz w:val="22"/>
                  <w:u w:val="single"/>
                </w:rPr>
                <w:t>https://resh.edu.ru/subject/32/2/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6">
              <w:r>
                <w:rPr>
                  <w:rFonts w:ascii="Times New Roman" w:hAnsi="Times New Roman"/>
                  <w:b w:val="false"/>
                  <w:i w:val="false"/>
                  <w:color w:val="0000ff"/>
                  <w:sz w:val="22"/>
                  <w:u w:val="single"/>
                </w:rPr>
                <w:t>https://resh.edu.ru/subject/32/2/</w:t>
              </w:r>
            </w:hyperlink>
          </w:p>
        </w:tc>
      </w:tr>
      <w:tr>
        <w:trPr>
          <w:trHeight w:val="19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7">
              <w:r>
                <w:rPr>
                  <w:rFonts w:ascii="Times New Roman" w:hAnsi="Times New Roman"/>
                  <w:b w:val="false"/>
                  <w:i w:val="false"/>
                  <w:color w:val="0000ff"/>
                  <w:sz w:val="22"/>
                  <w:u w:val="single"/>
                </w:rPr>
                <w:t>https://resh.edu.ru/subject/32/2/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А.С.Пушкина «Вот север, тучи нагоняя…» и С.А.Есенина «Поёт зима – аукает»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8">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«Чародейкою Зимою»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09">
              <w:r>
                <w:rPr>
                  <w:rFonts w:ascii="Times New Roman" w:hAnsi="Times New Roman"/>
                  <w:b w:val="false"/>
                  <w:i w:val="false"/>
                  <w:color w:val="0000ff"/>
                  <w:sz w:val="22"/>
                  <w:u w:val="single"/>
                </w:rPr>
                <w:t>https://resh.edu.ru/subject/32/2/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Н.А.Некрасов «Мороз-воевода»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0">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И.З.Суриков «Детство»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1">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2">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зимнего пейзажа в лирических произведениях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зимней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русской народной сказки «Дети Деда Мороза»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3">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авторской сказки В.И.Даля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4">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5">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творческих проектов «Царство Мороза Ивановича» и «Приметы Нового года»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Здравствуй, праздник новогодний!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6">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7">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8">
              <w:r>
                <w:rPr>
                  <w:rFonts w:ascii="Times New Roman" w:hAnsi="Times New Roman"/>
                  <w:b w:val="false"/>
                  <w:i w:val="false"/>
                  <w:color w:val="0000ff"/>
                  <w:sz w:val="22"/>
                  <w:u w:val="single"/>
                </w:rPr>
                <w:t>https://resh.edu.ru/subject/32/2/</w:t>
              </w:r>
            </w:hyperlink>
          </w:p>
        </w:tc>
      </w:tr>
      <w:tr>
        <w:trPr>
          <w:trHeight w:val="321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19">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Л.Н.Толстого «Лев и мышь»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0">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1">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2">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8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3">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братьях наших меньших»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4">
              <w:r>
                <w:rPr>
                  <w:rFonts w:ascii="Times New Roman" w:hAnsi="Times New Roman"/>
                  <w:b w:val="false"/>
                  <w:i w:val="false"/>
                  <w:color w:val="0000ff"/>
                  <w:sz w:val="22"/>
                  <w:u w:val="single"/>
                </w:rPr>
                <w:t>https://resh.edu.ru/subject/32/2/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5">
              <w:r>
                <w:rPr>
                  <w:rFonts w:ascii="Times New Roman" w:hAnsi="Times New Roman"/>
                  <w:b w:val="false"/>
                  <w:i w:val="false"/>
                  <w:color w:val="0000ff"/>
                  <w:sz w:val="22"/>
                  <w:u w:val="single"/>
                </w:rPr>
                <w:t>https://resh.edu.ru/subject/32/2/</w:t>
              </w:r>
            </w:hyperlink>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6">
              <w:r>
                <w:rPr>
                  <w:rFonts w:ascii="Times New Roman" w:hAnsi="Times New Roman"/>
                  <w:b w:val="false"/>
                  <w:i w:val="false"/>
                  <w:color w:val="0000ff"/>
                  <w:sz w:val="22"/>
                  <w:u w:val="single"/>
                </w:rPr>
                <w:t>https://resh.edu.ru/subject/32/2/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 писателей. Произведения по выбору, например, Г.А.Скребицкий «Весенняя песня»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весеннего пейзажа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В.А.Жуковского «Жаворонок» и «Приход весны»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7">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весеннего пейзажа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«Звуки и краски весенней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весне. Выделение средств художественной выразительности (сравнение, эпитет)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«Отец и сыновья» и других га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8">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Е.А. Пермяка «Случай с кошельком»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«Сыновья»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другие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29">
              <w:r>
                <w:rPr>
                  <w:rFonts w:ascii="Times New Roman" w:hAnsi="Times New Roman"/>
                  <w:b w:val="false"/>
                  <w:i w:val="false"/>
                  <w:color w:val="0000ff"/>
                  <w:sz w:val="22"/>
                  <w:u w:val="single"/>
                </w:rPr>
                <w:t>https://resh.edu.ru/subject/32/2/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наших близких, о семье»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Промежуточная аттестация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30">
              <w:r>
                <w:rPr>
                  <w:rFonts w:ascii="Times New Roman" w:hAnsi="Times New Roman"/>
                  <w:b w:val="false"/>
                  <w:i w:val="false"/>
                  <w:color w:val="0000ff"/>
                  <w:sz w:val="22"/>
                  <w:u w:val="single"/>
                </w:rPr>
                <w:t>https://resh.edu.ru/subject/32/2/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31">
              <w:r>
                <w:rPr>
                  <w:rFonts w:ascii="Times New Roman" w:hAnsi="Times New Roman"/>
                  <w:b w:val="false"/>
                  <w:i w:val="false"/>
                  <w:color w:val="0000ff"/>
                  <w:sz w:val="22"/>
                  <w:u w:val="single"/>
                </w:rPr>
                <w:t>https://resh.edu.ru/subject/32/2/</w:t>
              </w:r>
            </w:hyperlink>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hyperlink r:id="rId232">
              <w:r>
                <w:rPr>
                  <w:rFonts w:ascii="Times New Roman" w:hAnsi="Times New Roman"/>
                  <w:b w:val="false"/>
                  <w:i w:val="false"/>
                  <w:color w:val="0000ff"/>
                  <w:sz w:val="22"/>
                  <w:u w:val="single"/>
                </w:rPr>
                <w:t>https://resh.edu.ru/subject/32/2/</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Э.Распе «Необыкновенный олень»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«Зарубежные писатели-сказочники»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 «Лучший друг»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виды книг (учебная, художественная, справочная)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урок.Восприятие лета в произведении И.З. Сурикова «Лето»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урок.Проверочная работа по итогам изученного во 2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урок.Шутливое искажение действительности. На примере произведения Ю.Мориц «Хохотальная путаница»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урок.Средства создания комического в произведении. На примере произведения Д.Хармса «Весёлый старичок»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урок.Выбор книг на основе рекомендательного списка: летнее чтение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49"/>
        <w:gridCol w:w="2880"/>
        <w:gridCol w:w="1140"/>
        <w:gridCol w:w="2129"/>
        <w:gridCol w:w="2275"/>
        <w:gridCol w:w="1751"/>
        <w:gridCol w:w="2770"/>
      </w:tblGrid>
      <w:tr>
        <w:trPr>
          <w:trHeight w:val="300" w:hRule="atLeast"/>
          <w:trHeight w:val="144" w:hRule="atLeast"/>
        </w:trPr>
        <w:tc>
          <w:tcPr>
            <w:tcW w:w="4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https://m.edsoo.ru/8bc478de</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С.А. Васильева «Россия»: интонация, темп, ритм, логические ударения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https://m.edsoo.ru/8bc47a6e</w:t>
              </w:r>
            </w:hyperlink>
          </w:p>
        </w:tc>
      </w:tr>
      <w:tr>
        <w:trPr>
          <w:trHeight w:val="252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https://m.edsoo.ru/8bc47b72</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Т.В. Бокова «Родина»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https://m.edsoo.ru/8bc47c76</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 «Моя Родина»: роль и особенности заголовка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https://m.edsoo.ru/8bc47d84</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https://m.edsoo.ru/8bc47e88</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https://m.edsoo.ru/8bc483ec</w:t>
              </w:r>
            </w:hyperlink>
            <w:r>
              <w:rPr>
                <w:rFonts w:ascii="Times New Roman" w:hAnsi="Times New Roman"/>
                <w:b w:val="false"/>
                <w:i w:val="false"/>
                <w:color w:val="000000"/>
                <w:sz w:val="24"/>
              </w:rPr>
              <w:t xml:space="preserve"> </w:t>
            </w:r>
            <w:hyperlink r:id="rId240">
              <w:r>
                <w:rPr>
                  <w:rFonts w:ascii="Times New Roman" w:hAnsi="Times New Roman"/>
                  <w:b w:val="false"/>
                  <w:i w:val="false"/>
                  <w:color w:val="0000ff"/>
                  <w:sz w:val="22"/>
                  <w:u w:val="single"/>
                </w:rPr>
                <w:t>https://m.edsoo.ru/8bc4a25a</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https://m.edsoo.ru/8bc4861c</w:t>
              </w:r>
            </w:hyperlink>
            <w:r>
              <w:rPr>
                <w:rFonts w:ascii="Times New Roman" w:hAnsi="Times New Roman"/>
                <w:b w:val="false"/>
                <w:i w:val="false"/>
                <w:color w:val="000000"/>
                <w:sz w:val="24"/>
              </w:rPr>
              <w:t xml:space="preserve"> </w:t>
            </w:r>
            <w:hyperlink r:id="rId242">
              <w:r>
                <w:rPr>
                  <w:rFonts w:ascii="Times New Roman" w:hAnsi="Times New Roman"/>
                  <w:b w:val="false"/>
                  <w:i w:val="false"/>
                  <w:color w:val="0000ff"/>
                  <w:sz w:val="22"/>
                  <w:u w:val="single"/>
                </w:rPr>
                <w:t>https://m.edsoo.ru/8bc4a4f8</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 тематические группы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https://m.edsoo.ru/8bc4a3cc</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https://m.edsoo.ru/8bc4a610</w:t>
              </w:r>
            </w:hyperlink>
            <w:r>
              <w:rPr>
                <w:rFonts w:ascii="Times New Roman" w:hAnsi="Times New Roman"/>
                <w:b w:val="false"/>
                <w:i w:val="false"/>
                <w:color w:val="000000"/>
                <w:sz w:val="24"/>
              </w:rPr>
              <w:t xml:space="preserve"> </w:t>
            </w:r>
            <w:hyperlink r:id="rId245">
              <w:r>
                <w:rPr>
                  <w:rFonts w:ascii="Times New Roman" w:hAnsi="Times New Roman"/>
                  <w:b w:val="false"/>
                  <w:i w:val="false"/>
                  <w:color w:val="0000ff"/>
                  <w:sz w:val="22"/>
                  <w:u w:val="single"/>
                </w:rPr>
                <w:t>https://m.edsoo.ru/8bc4850e</w:t>
              </w:r>
            </w:hyperlink>
          </w:p>
        </w:tc>
      </w:tr>
      <w:tr>
        <w:trPr>
          <w:trHeight w:val="23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сказок разного вида (о животных, бытовые, волшебные)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https://m.edsoo.ru/8bc4a7dc</w:t>
              </w:r>
            </w:hyperlink>
            <w:r>
              <w:rPr>
                <w:rFonts w:ascii="Times New Roman" w:hAnsi="Times New Roman"/>
                <w:b w:val="false"/>
                <w:i w:val="false"/>
                <w:color w:val="000000"/>
                <w:sz w:val="24"/>
              </w:rPr>
              <w:t xml:space="preserve"> </w:t>
            </w:r>
            <w:hyperlink r:id="rId247">
              <w:r>
                <w:rPr>
                  <w:rFonts w:ascii="Times New Roman" w:hAnsi="Times New Roman"/>
                  <w:b w:val="false"/>
                  <w:i w:val="false"/>
                  <w:color w:val="0000ff"/>
                  <w:sz w:val="22"/>
                  <w:u w:val="single"/>
                </w:rPr>
                <w:t>https://m.edsoo.ru/8bc4861c</w:t>
              </w:r>
            </w:hyperlink>
          </w:p>
        </w:tc>
      </w:tr>
      <w:tr>
        <w:trPr>
          <w:trHeight w:val="271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https://m.edsoo.ru/8bc4a8fe</w:t>
              </w:r>
            </w:hyperlink>
            <w:r>
              <w:rPr>
                <w:rFonts w:ascii="Times New Roman" w:hAnsi="Times New Roman"/>
                <w:b w:val="false"/>
                <w:i w:val="false"/>
                <w:color w:val="000000"/>
                <w:sz w:val="24"/>
              </w:rPr>
              <w:t xml:space="preserve"> </w:t>
            </w:r>
            <w:hyperlink r:id="rId249">
              <w:r>
                <w:rPr>
                  <w:rFonts w:ascii="Times New Roman" w:hAnsi="Times New Roman"/>
                  <w:b w:val="false"/>
                  <w:i w:val="false"/>
                  <w:color w:val="0000ff"/>
                  <w:sz w:val="22"/>
                  <w:u w:val="single"/>
                </w:rPr>
                <w:t>https://m.edsoo.ru/8bc4875c</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https://m.edsoo.ru/8bc48892</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https://m.edsoo.ru/8bc489a0</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https://m.edsoo.ru/8bc48ab8</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https://m.edsoo.ru/8bc4aa16</w:t>
              </w:r>
            </w:hyperlink>
            <w:r>
              <w:rPr>
                <w:rFonts w:ascii="Times New Roman" w:hAnsi="Times New Roman"/>
                <w:b w:val="false"/>
                <w:i w:val="false"/>
                <w:color w:val="000000"/>
                <w:sz w:val="24"/>
              </w:rPr>
              <w:t xml:space="preserve"> </w:t>
            </w:r>
            <w:hyperlink r:id="rId254">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В.М. Васнецов «Иван Царевич на Сером волке»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https://m.edsoo.ru/8bc4ae44</w:t>
              </w:r>
            </w:hyperlink>
          </w:p>
        </w:tc>
      </w:tr>
      <w:tr>
        <w:trPr>
          <w:trHeight w:val="18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https://m.edsoo.ru/8bc4b542</w:t>
              </w:r>
            </w:hyperlink>
            <w:r>
              <w:rPr>
                <w:rFonts w:ascii="Times New Roman" w:hAnsi="Times New Roman"/>
                <w:b w:val="false"/>
                <w:i w:val="false"/>
                <w:color w:val="000000"/>
                <w:sz w:val="24"/>
              </w:rPr>
              <w:t xml:space="preserve"> </w:t>
            </w:r>
            <w:hyperlink r:id="rId257">
              <w:r>
                <w:rPr>
                  <w:rFonts w:ascii="Times New Roman" w:hAnsi="Times New Roman"/>
                  <w:b w:val="false"/>
                  <w:i w:val="false"/>
                  <w:color w:val="0000ff"/>
                  <w:sz w:val="22"/>
                  <w:u w:val="single"/>
                </w:rPr>
                <w:t>https://m.edsoo.ru/8bc4b10a</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https://m.edsoo.ru/8bc4bb46</w:t>
              </w:r>
            </w:hyperlink>
            <w:r>
              <w:rPr>
                <w:rFonts w:ascii="Times New Roman" w:hAnsi="Times New Roman"/>
                <w:b w:val="false"/>
                <w:i w:val="false"/>
                <w:color w:val="000000"/>
                <w:sz w:val="24"/>
              </w:rPr>
              <w:t xml:space="preserve"> </w:t>
            </w:r>
            <w:hyperlink r:id="rId259">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https://m.edsoo.ru/8bc4bfb0</w:t>
              </w:r>
            </w:hyperlink>
            <w:r>
              <w:rPr>
                <w:rFonts w:ascii="Times New Roman" w:hAnsi="Times New Roman"/>
                <w:b w:val="false"/>
                <w:i w:val="false"/>
                <w:color w:val="000000"/>
                <w:sz w:val="24"/>
              </w:rPr>
              <w:t xml:space="preserve"> </w:t>
            </w:r>
            <w:hyperlink r:id="rId261">
              <w:r>
                <w:rPr>
                  <w:rFonts w:ascii="Times New Roman" w:hAnsi="Times New Roman"/>
                  <w:b w:val="false"/>
                  <w:i w:val="false"/>
                  <w:color w:val="0000ff"/>
                  <w:sz w:val="22"/>
                  <w:u w:val="single"/>
                </w:rPr>
                <w:t>https://m.edsoo.ru/8bc4b27c</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(устное народное творчество)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«Фольклор»: использование аппарата издания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https://m.edsoo.ru/8bc4bc7c</w:t>
              </w:r>
            </w:hyperlink>
            <w:r>
              <w:rPr>
                <w:rFonts w:ascii="Times New Roman" w:hAnsi="Times New Roman"/>
                <w:b w:val="false"/>
                <w:i w:val="false"/>
                <w:color w:val="000000"/>
                <w:sz w:val="24"/>
              </w:rPr>
              <w:t xml:space="preserve"> </w:t>
            </w:r>
            <w:hyperlink r:id="rId263">
              <w:r>
                <w:rPr>
                  <w:rFonts w:ascii="Times New Roman" w:hAnsi="Times New Roman"/>
                  <w:b w:val="false"/>
                  <w:i w:val="false"/>
                  <w:color w:val="0000ff"/>
                  <w:sz w:val="22"/>
                  <w:u w:val="single"/>
                </w:rPr>
                <w:t>https://m.edsoo.ru/8bc4be98</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https://m.edsoo.ru/8bc4b7ae</w:t>
              </w:r>
            </w:hyperlink>
            <w:r>
              <w:rPr>
                <w:rFonts w:ascii="Times New Roman" w:hAnsi="Times New Roman"/>
                <w:b w:val="false"/>
                <w:i w:val="false"/>
                <w:color w:val="000000"/>
                <w:sz w:val="24"/>
              </w:rPr>
              <w:t xml:space="preserve"> </w:t>
            </w:r>
            <w:hyperlink r:id="rId265">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урок.Репродукции картин В.М. Васнецова как иллюстрации к эпизодам фольклорного произведения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https://m.edsoo.ru/8bc4c0b4</w:t>
              </w:r>
            </w:hyperlink>
            <w:r>
              <w:rPr>
                <w:rFonts w:ascii="Times New Roman" w:hAnsi="Times New Roman"/>
                <w:b w:val="false"/>
                <w:i w:val="false"/>
                <w:color w:val="000000"/>
                <w:sz w:val="24"/>
              </w:rPr>
              <w:t xml:space="preserve"> </w:t>
            </w:r>
            <w:hyperlink r:id="rId267">
              <w:r>
                <w:rPr>
                  <w:rFonts w:ascii="Times New Roman" w:hAnsi="Times New Roman"/>
                  <w:b w:val="false"/>
                  <w:i w:val="false"/>
                  <w:color w:val="0000ff"/>
                  <w:sz w:val="22"/>
                  <w:u w:val="single"/>
                </w:rPr>
                <w:t>https://m.edsoo.ru/8bc4af70</w:t>
              </w:r>
            </w:hyperlink>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https://m.edsoo.ru/f29f5142</w:t>
              </w:r>
            </w:hyperlink>
          </w:p>
        </w:tc>
      </w:tr>
      <w:tr>
        <w:trPr>
          <w:trHeight w:val="178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печатная книга на Руси. Н.П.Кончаловская «Мастер Фёдоров Иван и его печатный стан» (отрывок из «Наша древняя столица»)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важности чтения художественной литературы и фольклора. Правила юного читателя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https://m.edsoo.ru/f29f4fda</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https://m.edsoo.ru/8bc4cd98</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И.А. Крылова. Явная и скрытая мораль басен</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https://m.edsoo.ru/8bc4d072</w:t>
              </w:r>
            </w:hyperlink>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https://m.edsoo.ru/8bc4c1d6</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https://m.edsoo.ru/8bc4c2e4</w:t>
              </w:r>
            </w:hyperlink>
          </w:p>
        </w:tc>
      </w:tr>
      <w:tr>
        <w:trPr>
          <w:trHeight w:val="22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приём повтора как основа изменения сюжета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https://m.edsoo.ru/8bc4c5c8</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https://m.edsoo.ru/8bc4c6f4</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https://m.edsoo.ru/8bc4c80c</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https://m.edsoo.ru/8bc4cb68</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https://m.edsoo.ru/8bc4ca64</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https://m.edsoo.ru/8bc4cc80</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и другие по выбору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https://m.edsoo.ru/8bc4d43c</w:t>
              </w:r>
            </w:hyperlink>
          </w:p>
        </w:tc>
      </w:tr>
      <w:tr>
        <w:trPr>
          <w:trHeight w:val="312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А.А. Фета «Кот поёт, глаза прищуря», «Мама! Глянь-ка из окошка…» и другие по выбору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https://m.edsoo.ru/8bc4e24c</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https://m.edsoo.ru/8bc4d676</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авторской сказки Л.Н. Толстого «Ореховая ветка»: основные события, главные герои, волшебные помощники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https://m.edsoo.ru/8bc4e35a</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Л.Н. Толстого: выделение жанровых особенностей. На примере басни «Белка и волк»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https://m.edsoo.ru/8bc4f066</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Л.Н. Толстого «Лебеди»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https://m.edsoo.ru/8bc4ea8a</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https://m.edsoo.ru/8bc4e684</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https://m.edsoo.ru/8bc4eb98</w:t>
              </w:r>
            </w:hyperlink>
          </w:p>
        </w:tc>
      </w:tr>
      <w:tr>
        <w:trPr>
          <w:trHeight w:val="20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1">
              <w:r>
                <w:rPr>
                  <w:rFonts w:ascii="Times New Roman" w:hAnsi="Times New Roman"/>
                  <w:b w:val="false"/>
                  <w:i w:val="false"/>
                  <w:color w:val="0000ff"/>
                  <w:sz w:val="22"/>
                  <w:u w:val="single"/>
                </w:rPr>
                <w:t>https://m.edsoo.ru/8bc4e576</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в рассказе Л.Н. Толстого «Акула» и других по выбору</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https://m.edsoo.ru/8bc4e972</w:t>
              </w:r>
            </w:hyperlink>
          </w:p>
        </w:tc>
      </w:tr>
      <w:tr>
        <w:trPr>
          <w:trHeight w:val="297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https://m.edsoo.ru/8bc4e45e</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Л.Н. Толстого»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4">
              <w:r>
                <w:rPr>
                  <w:rFonts w:ascii="Times New Roman" w:hAnsi="Times New Roman"/>
                  <w:b w:val="false"/>
                  <w:i w:val="false"/>
                  <w:color w:val="0000ff"/>
                  <w:sz w:val="22"/>
                  <w:u w:val="single"/>
                </w:rPr>
                <w:t>https://m.edsoo.ru/8bc4eecc</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https://m.edsoo.ru/8bc4ed00</w:t>
              </w:r>
            </w:hyperlink>
          </w:p>
        </w:tc>
      </w:tr>
      <w:tr>
        <w:trPr>
          <w:trHeight w:val="297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https://m.edsoo.ru/8bc4d784</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https://m.edsoo.ru/8bc4d8a6</w:t>
              </w:r>
            </w:hyperlink>
          </w:p>
        </w:tc>
      </w:tr>
      <w:tr>
        <w:trPr>
          <w:trHeight w:val="15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https://m.edsoo.ru/8bc4e0f8</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природы (пейзаж) в художественном произведении. На примере произведения А.П.Чехова «Степь» (отрывок)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https://m.edsoo.ru/8bc4d554</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урок.Сравнение средств создания пейзажа в тексте-описании, в изобразительном искусстве, в произведениях музыкального искусства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https://m.edsoo.ru/8bc4dc98</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https://m.edsoo.ru/8bc4f1c4</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https://m.edsoo.ru/8bc4f548</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3">
              <w:r>
                <w:rPr>
                  <w:rFonts w:ascii="Times New Roman" w:hAnsi="Times New Roman"/>
                  <w:b w:val="false"/>
                  <w:i w:val="false"/>
                  <w:color w:val="0000ff"/>
                  <w:sz w:val="22"/>
                  <w:u w:val="single"/>
                </w:rPr>
                <w:t>https://m.edsoo.ru/8bc4f69c</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https://m.edsoo.ru/8bc4f82c</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https://m.edsoo.ru/8bc4f958</w:t>
              </w:r>
            </w:hyperlink>
          </w:p>
        </w:tc>
      </w:tr>
      <w:tr>
        <w:trPr>
          <w:trHeight w:val="23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И.С. Соколова-Микитова «Листопадничек»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https://m.edsoo.ru/8bc4fc6e</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Д.Н. Мамин-Сибиряка «Умнее всех»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https://m.edsoo.ru/8bc4fe30</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Д.Н. Мамин-Сибиряка «Умнее всех»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https://m.edsoo.ru/8bc4ff70</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https://m.edsoo.ru/8bc50358</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0">
              <w:r>
                <w:rPr>
                  <w:rFonts w:ascii="Times New Roman" w:hAnsi="Times New Roman"/>
                  <w:b w:val="false"/>
                  <w:i w:val="false"/>
                  <w:color w:val="0000ff"/>
                  <w:sz w:val="22"/>
                  <w:u w:val="single"/>
                </w:rPr>
                <w:t>https://m.edsoo.ru/8bc504ac</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https://m.edsoo.ru/8bc5072c</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https://m.edsoo.ru/8bc50876</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https://m.edsoo.ru/8bc50984</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4">
              <w:r>
                <w:rPr>
                  <w:rFonts w:ascii="Times New Roman" w:hAnsi="Times New Roman"/>
                  <w:b w:val="false"/>
                  <w:i w:val="false"/>
                  <w:color w:val="0000ff"/>
                  <w:sz w:val="22"/>
                  <w:u w:val="single"/>
                </w:rPr>
                <w:t>https://m.edsoo.ru/8bc50aa6</w:t>
              </w:r>
            </w:hyperlink>
          </w:p>
        </w:tc>
      </w:tr>
      <w:tr>
        <w:trPr>
          <w:trHeight w:val="19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Мамин-Сибиряка «Приёмыш»</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https://m.edsoo.ru/8bc513ac</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Мамин-Сибиряка «Приёмыш»</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https://m.edsoo.ru/8bc514ba</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А.И. Куприна «Барбос и Жулька»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А.И. Куприна «Барбос и Жулька»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https://m.edsoo.ru/8bc518de</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https://m.edsoo.ru/8bc519f6</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https://m.edsoo.ru/8bc51b04</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https://m.edsoo.ru/8bc524d2</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https://m.edsoo.ru/8bc50e34</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https://m.edsoo.ru/8bc50f6a</w:t>
              </w:r>
            </w:hyperlink>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Поэтические картины родной природы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https://m.edsoo.ru/8bc51096</w:t>
              </w:r>
            </w:hyperlink>
          </w:p>
        </w:tc>
      </w:tr>
      <w:tr>
        <w:trPr>
          <w:trHeight w:val="16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«Красота родной природы» по изученным текстам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«Картины природы в произведениях поэтов и писателей ХIХ – ХХ века»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39" w:type="dxa"/>
            <w:tcBorders/>
            <w:tcMar>
              <w:top w:w="50" w:type="dxa"/>
              <w:left w:w="100" w:type="dxa"/>
            </w:tcMar>
            <w:vAlign w:val="center"/>
          </w:tcPr>
          <w:p>
            <w:pPr>
              <w:spacing w:before="0" w:after="0"/>
              <w:ind w:left="135"/>
              <w:jc w:val="left"/>
            </w:pPr>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Дети – герои произведений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https://m.edsoo.ru/8bc52806</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обстановка как фон создания произведения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https://m.edsoo.ru/8bc52bd0</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На примере рассказа А.П. Чехова «Ванька»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https://m.edsoo.ru/8bc52da6</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На примере рассказа А.П. Чехова «Ванька»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https://m.edsoo.ru/8bc52928</w:t>
              </w:r>
            </w:hyperlink>
          </w:p>
        </w:tc>
      </w:tr>
      <w:tr>
        <w:trPr>
          <w:trHeight w:val="3240"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https://m.edsoo.ru/8bc52a40</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Л.Пантелеева «Честное слово»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https://m.edsoo.ru/8bc52ebe</w:t>
              </w:r>
            </w:hyperlink>
          </w:p>
        </w:tc>
      </w:tr>
      <w:tr>
        <w:trPr>
          <w:trHeight w:val="178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https://m.edsoo.ru/8bc52fd6</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Мужество и бесстрашие – качества, проявляемые детьми в военное время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https://m.edsoo.ru/8bc53364</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рассказа А.П. Гайдара «Горячий камень»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https://m.edsoo.ru/8bc53710</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о детях. На примере рассказа А.П. Гайдара «Горячий камень»</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https://m.edsoo.ru/8bc53850</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А.П.Гайдара «Тимур и его команда» (отрывки)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https://m.edsoo.ru/8bc541a6</w:t>
              </w:r>
            </w:hyperlink>
          </w:p>
        </w:tc>
      </w:tr>
      <w:tr>
        <w:trPr>
          <w:trHeight w:val="28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https://m.edsoo.ru/8bc5434a</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«Разные детские судьбы» в произведениях писателей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https://m.edsoo.ru/8bc544a8</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https://m.edsoo.ru/f29f3630</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Паустовского К.Г. о природе и животных. Главная мысль (идея) рассказа «Барсучий нос»</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https://m.edsoo.ru/8bc51c12</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Паустовского К.Г. «Кот-ворюга»: анализ композиции, составление плана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https://m.edsoo.ru/8bc51e24</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героя-животного в рассказе Паустовского К.Г. «Кот-ворюга»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https://m.edsoo.ru/8bc51f46</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взаимоотношения человека и животного на примере рассказа Паустовского К.Г. «Заячьи лапы»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Паустовского К.Г. «Заячьи лапы»</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39" w:type="dxa"/>
            <w:tcBorders/>
            <w:tcMar>
              <w:top w:w="50" w:type="dxa"/>
              <w:left w:w="100" w:type="dxa"/>
            </w:tcMar>
            <w:vAlign w:val="center"/>
          </w:tcPr>
          <w:p>
            <w:pPr>
              <w:spacing w:before="0" w:after="0"/>
              <w:ind w:left="135"/>
              <w:jc w:val="left"/>
            </w:pPr>
          </w:p>
        </w:tc>
      </w:tr>
      <w:tr>
        <w:trPr>
          <w:trHeight w:val="22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Пришвина М.М. «Выскочка»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https://m.edsoo.ru/8bc51294</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писателей-натуралистов о заботливом и бережном отношении человека к животным к природе родного края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«Взаимоотношения человека и животных»</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«Любовь и забота о братьях наших меньших» по изученным произведениям</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https://m.edsoo.ru/8bc523ba</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урок.Человек и его взаимоотношения с животными в рассказах писателей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Н.Н.Носова и других авторов на выбор</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https://m.edsoo.ru/f29f3ca2</w:t>
              </w:r>
            </w:hyperlink>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Промежуточная аттестация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https://m.edsoo.ru/f29f3db0</w:t>
              </w:r>
            </w:hyperlink>
          </w:p>
        </w:tc>
      </w:tr>
      <w:tr>
        <w:trPr>
          <w:trHeight w:val="10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https://m.edsoo.ru/f29f3a5e</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https://m.edsoo.ru/f29f3b80</w:t>
              </w:r>
            </w:hyperlink>
          </w:p>
        </w:tc>
      </w:tr>
      <w:tr>
        <w:trPr>
          <w:trHeight w:val="17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https://m.edsoo.ru/f29f3ed2</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https://m.edsoo.ru/f29f4422</w:t>
              </w:r>
            </w:hyperlink>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https://m.edsoo.ru/f29f4544</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авторских сказок: раскрытие главной мысли, композиция, герои. На примере сказок Р.Киплинга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https://m.edsoo.ru/f29f41de</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https://m.edsoo.ru/f29f4d8c</w:t>
              </w:r>
            </w:hyperlink>
          </w:p>
        </w:tc>
      </w:tr>
      <w:tr>
        <w:trPr>
          <w:trHeight w:val="82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Промежуточная аттестация</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https://m.edsoo.ru/f29f4774</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https://m.edsoo.ru/f29f488c</w:t>
              </w:r>
            </w:hyperlink>
          </w:p>
        </w:tc>
      </w:tr>
      <w:tr>
        <w:trPr>
          <w:trHeight w:val="259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https://m.edsoo.ru/f29f430a</w:t>
              </w:r>
            </w:hyperlink>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https://m.edsoo.ru/f29f4666</w:t>
              </w:r>
            </w:hyperlink>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«Зарубежная литература»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39" w:type="dxa"/>
            <w:tcBorders/>
            <w:tcMar>
              <w:top w:w="50" w:type="dxa"/>
              <w:left w:w="100" w:type="dxa"/>
            </w:tcMar>
            <w:vAlign w:val="center"/>
          </w:tcPr>
          <w:p>
            <w:pPr>
              <w:spacing w:before="0" w:after="0"/>
              <w:ind w:left="135"/>
              <w:jc w:val="left"/>
            </w:pPr>
          </w:p>
        </w:tc>
      </w:tr>
      <w:tr>
        <w:trPr>
          <w:trHeight w:val="190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урок.Составление устного рассказа «Дружба человека и животного» на примере изученных произведений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39" w:type="dxa"/>
            <w:tcBorders/>
            <w:tcMar>
              <w:top w:w="50" w:type="dxa"/>
              <w:left w:w="100" w:type="dxa"/>
            </w:tcMar>
            <w:vAlign w:val="center"/>
          </w:tcPr>
          <w:p>
            <w:pPr>
              <w:spacing w:before="0" w:after="0"/>
              <w:ind w:left="135"/>
              <w:jc w:val="left"/>
            </w:pPr>
          </w:p>
        </w:tc>
      </w:tr>
      <w:tr>
        <w:trPr>
          <w:trHeight w:val="163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«Зарубежные писатели – детям»: написание отзыва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39" w:type="dxa"/>
            <w:tcBorders/>
            <w:tcMar>
              <w:top w:w="50" w:type="dxa"/>
              <w:left w:w="100" w:type="dxa"/>
            </w:tcMar>
            <w:vAlign w:val="center"/>
          </w:tcPr>
          <w:p>
            <w:pPr>
              <w:spacing w:before="0" w:after="0"/>
              <w:ind w:left="135"/>
              <w:jc w:val="left"/>
            </w:pPr>
          </w:p>
        </w:tc>
      </w:tr>
      <w:tr>
        <w:trPr>
          <w:trHeight w:val="244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урок.Осознание важности читательской деятельности. Работа со стихотворением Б.Заходера «Что такое стихи»</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39" w:type="dxa"/>
            <w:tcBorders/>
            <w:tcMar>
              <w:top w:w="50" w:type="dxa"/>
              <w:left w:w="100" w:type="dxa"/>
            </w:tcMar>
            <w:vAlign w:val="center"/>
          </w:tcPr>
          <w:p>
            <w:pPr>
              <w:spacing w:before="0" w:after="0"/>
              <w:ind w:left="135"/>
              <w:jc w:val="left"/>
            </w:pPr>
          </w:p>
        </w:tc>
      </w:tr>
      <w:tr>
        <w:trPr>
          <w:trHeight w:val="136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урок.Проверочная работа по итогам изученного в 3 классе</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39" w:type="dxa"/>
            <w:tcBorders/>
            <w:tcMar>
              <w:top w:w="50" w:type="dxa"/>
              <w:left w:w="100" w:type="dxa"/>
            </w:tcMar>
            <w:vAlign w:val="center"/>
          </w:tcPr>
          <w:p>
            <w:pPr>
              <w:spacing w:before="0" w:after="0"/>
              <w:ind w:left="135"/>
              <w:jc w:val="left"/>
            </w:pPr>
          </w:p>
        </w:tc>
      </w:tr>
      <w:tr>
        <w:trPr>
          <w:trHeight w:val="205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детской книгой и справочной литературой</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27.05.2024 </w:t>
            </w:r>
          </w:p>
        </w:tc>
        <w:tc>
          <w:tcPr>
            <w:tcW w:w="1939" w:type="dxa"/>
            <w:tcBorders/>
            <w:tcMar>
              <w:top w:w="50" w:type="dxa"/>
              <w:left w:w="100" w:type="dxa"/>
            </w:tcMar>
            <w:vAlign w:val="center"/>
          </w:tcPr>
          <w:p>
            <w:pPr>
              <w:spacing w:before="0" w:after="0"/>
              <w:ind w:left="135"/>
              <w:jc w:val="left"/>
            </w:pPr>
          </w:p>
        </w:tc>
      </w:tr>
      <w:tr>
        <w:trPr>
          <w:trHeight w:val="2175" w:hRule="atLeast"/>
          <w:trHeight w:val="144" w:hRule="atLeast"/>
        </w:trPr>
        <w:tc>
          <w:tcPr>
            <w:tcW w:w="45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урок.Летнее чтение. Выбор книг на основе рекомендательного списка и тематического каталога</w:t>
            </w:r>
          </w:p>
        </w:tc>
        <w:tc>
          <w:tcPr>
            <w:tcW w:w="7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0" w:type="dxa"/>
            <w:tcBorders/>
            <w:tcMar>
              <w:top w:w="50" w:type="dxa"/>
              <w:left w:w="100" w:type="dxa"/>
            </w:tcMar>
            <w:vAlign w:val="center"/>
          </w:tcPr>
          <w:p>
            <w:pPr>
              <w:spacing w:before="0" w:after="0" w:line="276"/>
              <w:ind w:left="135"/>
              <w:jc w:val="center"/>
            </w:pP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28.05.2024 </w:t>
            </w:r>
          </w:p>
        </w:tc>
        <w:tc>
          <w:tcPr>
            <w:tcW w:w="193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С.Д.Дрожжина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https://m.edsoo.ru/f29f5c50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стихотворений Р.Г. Гамзатова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https://m.edsoo.ru/f2a09ae8</w:t>
              </w:r>
            </w:hyperlink>
            <w:r>
              <w:rPr>
                <w:rFonts w:ascii="Times New Roman" w:hAnsi="Times New Roman"/>
                <w:b w:val="false"/>
                <w:i w:val="false"/>
                <w:color w:val="000000"/>
                <w:sz w:val="24"/>
              </w:rPr>
              <w:t xml:space="preserve"> </w:t>
            </w:r>
            <w:hyperlink r:id="rId370">
              <w:r>
                <w:rPr>
                  <w:rFonts w:ascii="Times New Roman" w:hAnsi="Times New Roman"/>
                  <w:b w:val="false"/>
                  <w:i w:val="false"/>
                  <w:color w:val="0000ff"/>
                  <w:sz w:val="22"/>
                  <w:u w:val="single"/>
                </w:rPr>
                <w:t>https://m.edsoo.ru/f29f539a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С.Т.Романовского «Ледовое побоище»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https://m.edsoo.ru/f2a09962</w:t>
              </w:r>
            </w:hyperlink>
            <w:r>
              <w:rPr>
                <w:rFonts w:ascii="Times New Roman" w:hAnsi="Times New Roman"/>
                <w:b w:val="false"/>
                <w:i w:val="false"/>
                <w:color w:val="000000"/>
                <w:sz w:val="24"/>
              </w:rPr>
              <w:t xml:space="preserve"> </w:t>
            </w:r>
            <w:hyperlink r:id="rId372">
              <w:r>
                <w:rPr>
                  <w:rFonts w:ascii="Times New Roman" w:hAnsi="Times New Roman"/>
                  <w:b w:val="false"/>
                  <w:i w:val="false"/>
                  <w:color w:val="0000ff"/>
                  <w:sz w:val="22"/>
                  <w:u w:val="single"/>
                </w:rPr>
                <w:t>https://m.edsoo.ru/f29f54c6</w:t>
              </w:r>
            </w:hyperlink>
          </w:p>
        </w:tc>
      </w:tr>
      <w:tr>
        <w:trPr>
          <w:trHeight w:val="192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https://m.edsoo.ru/f29f55de</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произведениях литературы. На примере рассказа М.С. Ефетов «Девочка из Сталинграда»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https://m.edsoo.ru/f29f56ec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https://m.edsoo.ru/f29f5e94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https://m.edsoo.ru/f29f62e0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«О Родине, героические страницы истории»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https://m.edsoo.ru/f29f61c8</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https://m.edsoo.ru/f29f6952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https://m.edsoo.ru/f29f6952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https://m.edsoo.ru/f29f6ace</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https://m.edsoo.ru/f29f6d1c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https://m.edsoo.ru/f29f6c04</w:t>
              </w:r>
            </w:hyperlink>
          </w:p>
        </w:tc>
      </w:tr>
      <w:tr>
        <w:trPr>
          <w:trHeight w:val="26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https://m.edsoo.ru/f29f783e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https://m.edsoo.ru/f29f76cc</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https://m.edsoo.ru/f29f6e34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урок.Средства художественной выразительности в былине: устойчивые выражения, повторы, гипербола, устаревшие слова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https://m.edsoo.ru/f29f6f38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урок.Отражение народной былинной темы в творчестве художника В. М.Васнецова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https://m.edsoo.ru/f2a09c64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«Фольклор – народная мудрость»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урок.Работа с детскими книгами на тему: «Фольклор (устное народное творчество)»: собиратели фольклора (А.Н. Афанасьев, В.И. Даль)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https://m.edsoo.ru/f29f7956</w:t>
              </w:r>
            </w:hyperlink>
          </w:p>
        </w:tc>
      </w:tr>
      <w:tr>
        <w:trPr>
          <w:trHeight w:val="23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https://m.edsoo.ru/f29f8eb4</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Крылов И.А. «Стрекоза и муравей», И.И. Хемницера «Стрекоза», Л.Н. Толстого «Стрекоза и муравьи»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https://m.edsoo.ru/f29f8ff4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https://m.edsoo.ru/f29f9300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урок.Язык басен И.А. Крылова: пословицы, поговорки, крылатые выражения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https://m.edsoo.ru/f2a0bdc0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https://m.edsoo.ru/f29f87f2</w:t>
              </w:r>
            </w:hyperlink>
            <w:r>
              <w:rPr>
                <w:rFonts w:ascii="Times New Roman" w:hAnsi="Times New Roman"/>
                <w:b w:val="false"/>
                <w:i w:val="false"/>
                <w:color w:val="000000"/>
                <w:sz w:val="24"/>
              </w:rPr>
              <w:t xml:space="preserve"> </w:t>
            </w:r>
            <w:hyperlink r:id="rId399">
              <w:r>
                <w:rPr>
                  <w:rFonts w:ascii="Times New Roman" w:hAnsi="Times New Roman"/>
                  <w:b w:val="false"/>
                  <w:i w:val="false"/>
                  <w:color w:val="0000ff"/>
                  <w:sz w:val="22"/>
                  <w:u w:val="single"/>
                </w:rPr>
                <w:t>https://m.edsoo.ru/f29f7e42</w:t>
              </w:r>
            </w:hyperlink>
          </w:p>
        </w:tc>
      </w:tr>
      <w:tr>
        <w:trPr>
          <w:trHeight w:val="26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https://m.edsoo.ru/f29f890a</w:t>
              </w:r>
            </w:hyperlink>
            <w:r>
              <w:rPr>
                <w:rFonts w:ascii="Times New Roman" w:hAnsi="Times New Roman"/>
                <w:b w:val="false"/>
                <w:i w:val="false"/>
                <w:color w:val="000000"/>
                <w:sz w:val="24"/>
              </w:rPr>
              <w:t xml:space="preserve"> </w:t>
            </w:r>
            <w:hyperlink r:id="rId401">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https://m.edsoo.ru/f29f8a18</w:t>
              </w:r>
            </w:hyperlink>
            <w:r>
              <w:rPr>
                <w:rFonts w:ascii="Times New Roman" w:hAnsi="Times New Roman"/>
                <w:b w:val="false"/>
                <w:i w:val="false"/>
                <w:color w:val="000000"/>
                <w:sz w:val="24"/>
              </w:rPr>
              <w:t xml:space="preserve"> </w:t>
            </w:r>
            <w:hyperlink r:id="rId403">
              <w:r>
                <w:rPr>
                  <w:rFonts w:ascii="Times New Roman" w:hAnsi="Times New Roman"/>
                  <w:b w:val="false"/>
                  <w:i w:val="false"/>
                  <w:color w:val="0000ff"/>
                  <w:sz w:val="22"/>
                  <w:u w:val="single"/>
                </w:rPr>
                <w:t>https://m.edsoo.ru/f29f85c2</w:t>
              </w:r>
            </w:hyperlink>
          </w:p>
        </w:tc>
      </w:tr>
      <w:tr>
        <w:trPr>
          <w:trHeight w:val="297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https://m.edsoo.ru/f29f8b1c</w:t>
              </w:r>
            </w:hyperlink>
            <w:r>
              <w:rPr>
                <w:rFonts w:ascii="Times New Roman" w:hAnsi="Times New Roman"/>
                <w:b w:val="false"/>
                <w:i w:val="false"/>
                <w:color w:val="000000"/>
                <w:sz w:val="24"/>
              </w:rPr>
              <w:t xml:space="preserve"> </w:t>
            </w:r>
            <w:hyperlink r:id="rId405">
              <w:r>
                <w:rPr>
                  <w:rFonts w:ascii="Times New Roman" w:hAnsi="Times New Roman"/>
                  <w:b w:val="false"/>
                  <w:i w:val="false"/>
                  <w:color w:val="0000ff"/>
                  <w:sz w:val="22"/>
                  <w:u w:val="single"/>
                </w:rPr>
                <w:t>https://m.edsoo.ru/f29f86d0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 олицетворения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https://m.edsoo.ru/f29f7ba4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https://m.edsoo.ru/f29f7a78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произведениях А.С. Пушкина. На примере стихотворения «И.И.Пущину»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https://m.edsoo.ru/f29f8284</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https://m.edsoo.ru/f2a0a4b6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стихотворение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https://m.edsoo.ru/f2a09dd6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«Творчество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https://m.edsoo.ru/f2a0a7f4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«свёрнутое» сравнение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https://m.edsoo.ru/f29f9558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Строфа как элемент композиции стихотворения М.Ю. Лермонтова «Парус»</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https://m.edsoo.ru/f29f9710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https://m.edsoo.ru/f29f983c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П.П.Ершова «Конёк-Горбунок»: сюжет и построение (композиция)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5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и его волшебного помощника сказки П.П.Ершова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авторских стихотворных сказок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https://m.edsoo.ru/f2a0c00e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уральскими сказами П.П.Бажова. Сочетание в сказах вымысла и реальности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П.П.Бажова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https://m.edsoo.ru/f2a0c34c</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«Литературная сказка»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https://m.edsoo.ru/f29faec6</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https://m.edsoo.ru/f29f9c42</w:t>
              </w:r>
            </w:hyperlink>
            <w:r>
              <w:rPr>
                <w:rFonts w:ascii="Times New Roman" w:hAnsi="Times New Roman"/>
                <w:b w:val="false"/>
                <w:i w:val="false"/>
                <w:color w:val="000000"/>
                <w:sz w:val="24"/>
              </w:rPr>
              <w:t xml:space="preserve"> </w:t>
            </w:r>
            <w:hyperlink r:id="rId420">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https://m.edsoo.ru/f29f9b34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https://m.edsoo.ru/f29fa002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https://m.edsoo.ru/f29fa11a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https://m.edsoo.ru/f29fa21e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https://m.edsoo.ru/f29f9d82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https://m.edsoo.ru/f29fa66a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Л.Н.Толстого: выделение жанровых особенностей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https://m.edsoo.ru/f29fac6e</w:t>
              </w:r>
            </w:hyperlink>
          </w:p>
        </w:tc>
      </w:tr>
      <w:tr>
        <w:trPr>
          <w:trHeight w:val="23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https://m.edsoo.ru/f29fab56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https://m.edsoo.ru/f29faa20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https://m.edsoo.ru/f29fa7a0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https://m.edsoo.ru/f29fa8ae</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«Жанровое многообразие творчества Л.Н. Толстого»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Л.Н. Толстого для детей»: составление отзыва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https://m.edsoo.ru/f2a0ba28</w:t>
              </w:r>
            </w:hyperlink>
            <w:r>
              <w:rPr>
                <w:rFonts w:ascii="Times New Roman" w:hAnsi="Times New Roman"/>
                <w:b w:val="false"/>
                <w:i w:val="false"/>
                <w:color w:val="000000"/>
                <w:sz w:val="24"/>
              </w:rPr>
              <w:t xml:space="preserve"> </w:t>
            </w:r>
            <w:hyperlink r:id="rId433">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https://m.edsoo.ru/f29fd216</w:t>
              </w:r>
            </w:hyperlink>
          </w:p>
        </w:tc>
      </w:tr>
      <w:tr>
        <w:trPr>
          <w:trHeight w:val="21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Гарин-Михайловского «Детство Тёмы» (отдельнеы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https://m.edsoo.ru/f29fd31a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https://m.edsoo.ru/f29fd43c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https://m.edsoo.ru/f29fd554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https://m.edsoo.ru/f29fd662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https://m.edsoo.ru/f29fdb80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«О Лёньке и Миньке»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https://m.edsoo.ru/f29fdcc0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«О Лёньке и Миньке». На примере рассказа «Не надо врать»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https://m.edsoo.ru/f29fded2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мысли рассказов М.М. Зощенко «О Лёньке и Миньке». На примере рассказа «Тридцать лет спустя»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https://m.edsoo.ru/f29fdff4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https://m.edsoo.ru/f29fe12a</w:t>
              </w:r>
            </w:hyperlink>
          </w:p>
        </w:tc>
      </w:tr>
      <w:tr>
        <w:trPr>
          <w:trHeight w:val="306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https://m.edsoo.ru/f2a0b6a4</w:t>
              </w:r>
            </w:hyperlink>
            <w:r>
              <w:rPr>
                <w:rFonts w:ascii="Times New Roman" w:hAnsi="Times New Roman"/>
                <w:b w:val="false"/>
                <w:i w:val="false"/>
                <w:color w:val="000000"/>
                <w:sz w:val="24"/>
              </w:rPr>
              <w:t xml:space="preserve"> </w:t>
            </w:r>
            <w:hyperlink r:id="rId445">
              <w:r>
                <w:rPr>
                  <w:rFonts w:ascii="Times New Roman" w:hAnsi="Times New Roman"/>
                  <w:b w:val="false"/>
                  <w:i w:val="false"/>
                  <w:color w:val="0000ff"/>
                  <w:sz w:val="22"/>
                  <w:u w:val="single"/>
                </w:rPr>
                <w:t>https://m.edsoo.ru/f29fe256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детях и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https://m.edsoo.ru/f2a0c8ec</w:t>
              </w:r>
            </w:hyperlink>
            <w:r>
              <w:rPr>
                <w:rFonts w:ascii="Times New Roman" w:hAnsi="Times New Roman"/>
                <w:b w:val="false"/>
                <w:i w:val="false"/>
                <w:color w:val="000000"/>
                <w:sz w:val="24"/>
              </w:rPr>
              <w:t xml:space="preserve"> </w:t>
            </w:r>
            <w:hyperlink r:id="rId447">
              <w:r>
                <w:rPr>
                  <w:rFonts w:ascii="Times New Roman" w:hAnsi="Times New Roman"/>
                  <w:b w:val="false"/>
                  <w:i w:val="false"/>
                  <w:color w:val="0000ff"/>
                  <w:sz w:val="22"/>
                  <w:u w:val="single"/>
                </w:rPr>
                <w:t>https://m.edsoo.ru/f29fe6ac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https://m.edsoo.ru/f29fb420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https://m.edsoo.ru/f29fb556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К.Д. Бальмонта. На примере стихотворения «У чудищ»</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https://m.edsoo.ru/f29fb682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https://m.edsoo.ru/f29fb8f8</w:t>
              </w:r>
            </w:hyperlink>
          </w:p>
        </w:tc>
      </w:tr>
      <w:tr>
        <w:trPr>
          <w:trHeight w:val="20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https://m.edsoo.ru/f2a0a5e2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4">
              <w:r>
                <w:rPr>
                  <w:rFonts w:ascii="Times New Roman" w:hAnsi="Times New Roman"/>
                  <w:b w:val="false"/>
                  <w:i w:val="false"/>
                  <w:color w:val="0000ff"/>
                  <w:sz w:val="22"/>
                  <w:u w:val="single"/>
                </w:rPr>
                <w:t>https://m.edsoo.ru/f2a0a36c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https://m.edsoo.ru/f29fba1a</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https://m.edsoo.ru/f29fbf6a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В.П.Астафьева «Весенний остров»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https://m.edsoo.ru/f29fc0aa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https://m.edsoo.ru/f29fc7bc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https://m.edsoo.ru/f29fc30c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С.Есенина «Лебёдушка»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https://m.edsoo.ru/f29fc4c4</w:t>
              </w:r>
            </w:hyperlink>
          </w:p>
        </w:tc>
      </w:tr>
      <w:tr>
        <w:trPr>
          <w:trHeight w:val="14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певец русской природы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https://m.edsoo.ru/f29fcd02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взаимоотношения человека и животного – тема многих произведений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https://m.edsoo.ru/f29fc1b8</w:t>
              </w:r>
            </w:hyperlink>
            <w:r>
              <w:rPr>
                <w:rFonts w:ascii="Times New Roman" w:hAnsi="Times New Roman"/>
                <w:b w:val="false"/>
                <w:i w:val="false"/>
                <w:color w:val="000000"/>
                <w:sz w:val="24"/>
              </w:rPr>
              <w:t xml:space="preserve"> </w:t>
            </w:r>
            <w:hyperlink r:id="rId465">
              <w:r>
                <w:rPr>
                  <w:rFonts w:ascii="Times New Roman" w:hAnsi="Times New Roman"/>
                  <w:b w:val="false"/>
                  <w:i w:val="false"/>
                  <w:color w:val="0000ff"/>
                  <w:sz w:val="22"/>
                  <w:u w:val="single"/>
                </w:rPr>
                <w:t>https://m.edsoo.ru/f29fd0f4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проверочная работа по итогам раздела «Произведения о животных и родной природе»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https://m.edsoo.ru/f2a0c9fa</w:t>
              </w:r>
            </w:hyperlink>
            <w:r>
              <w:rPr>
                <w:rFonts w:ascii="Times New Roman" w:hAnsi="Times New Roman"/>
                <w:b w:val="false"/>
                <w:i w:val="false"/>
                <w:color w:val="000000"/>
                <w:sz w:val="24"/>
              </w:rPr>
              <w:t xml:space="preserve"> </w:t>
            </w:r>
            <w:hyperlink r:id="rId467">
              <w:r>
                <w:rPr>
                  <w:rFonts w:ascii="Times New Roman" w:hAnsi="Times New Roman"/>
                  <w:b w:val="false"/>
                  <w:i w:val="false"/>
                  <w:color w:val="0000ff"/>
                  <w:sz w:val="22"/>
                  <w:u w:val="single"/>
                </w:rPr>
                <w:t>https://m.edsoo.ru/f29fc5f0</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8">
              <w:r>
                <w:rPr>
                  <w:rFonts w:ascii="Times New Roman" w:hAnsi="Times New Roman"/>
                  <w:b w:val="false"/>
                  <w:i w:val="false"/>
                  <w:color w:val="0000ff"/>
                  <w:sz w:val="22"/>
                  <w:u w:val="single"/>
                </w:rPr>
                <w:t>https://m.edsoo.ru/f29fe7c4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9">
              <w:r>
                <w:rPr>
                  <w:rFonts w:ascii="Times New Roman" w:hAnsi="Times New Roman"/>
                  <w:b w:val="false"/>
                  <w:i w:val="false"/>
                  <w:color w:val="0000ff"/>
                  <w:sz w:val="22"/>
                  <w:u w:val="single"/>
                </w:rPr>
                <w:t>https://m.edsoo.ru/f29fe8dc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0">
              <w:r>
                <w:rPr>
                  <w:rFonts w:ascii="Times New Roman" w:hAnsi="Times New Roman"/>
                  <w:b w:val="false"/>
                  <w:i w:val="false"/>
                  <w:color w:val="0000ff"/>
                  <w:sz w:val="22"/>
                  <w:u w:val="single"/>
                </w:rPr>
                <w:t>https://m.edsoo.ru/f29fe9ea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действующих лиц в пьесе -сказке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1">
              <w:r>
                <w:rPr>
                  <w:rFonts w:ascii="Times New Roman" w:hAnsi="Times New Roman"/>
                  <w:b w:val="false"/>
                  <w:i w:val="false"/>
                  <w:color w:val="0000ff"/>
                  <w:sz w:val="22"/>
                  <w:u w:val="single"/>
                </w:rPr>
                <w:t>https://m.edsoo.ru/f29feb52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содержания и назначения авторских ремарок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https://m.edsoo.ru/f29fecba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Лирические произведения С.Я.Маршака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3">
              <w:r>
                <w:rPr>
                  <w:rFonts w:ascii="Times New Roman" w:hAnsi="Times New Roman"/>
                  <w:b w:val="false"/>
                  <w:i w:val="false"/>
                  <w:color w:val="0000ff"/>
                  <w:sz w:val="22"/>
                  <w:u w:val="single"/>
                </w:rPr>
                <w:t>https://m.edsoo.ru/f2a0a6f0</w:t>
              </w:r>
            </w:hyperlink>
          </w:p>
        </w:tc>
      </w:tr>
      <w:tr>
        <w:trPr>
          <w:trHeight w:val="21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С.Я.Маршак - писатель и переводчик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4">
              <w:r>
                <w:rPr>
                  <w:rFonts w:ascii="Times New Roman" w:hAnsi="Times New Roman"/>
                  <w:b w:val="false"/>
                  <w:i w:val="false"/>
                  <w:color w:val="0000ff"/>
                  <w:sz w:val="22"/>
                  <w:u w:val="single"/>
                </w:rPr>
                <w:t>https://m.edsoo.ru/f2a0afd8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С.Я.Маршака"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5">
              <w:r>
                <w:rPr>
                  <w:rFonts w:ascii="Times New Roman" w:hAnsi="Times New Roman"/>
                  <w:b w:val="false"/>
                  <w:i w:val="false"/>
                  <w:color w:val="0000ff"/>
                  <w:sz w:val="22"/>
                  <w:u w:val="single"/>
                </w:rPr>
                <w:t>https://m.edsoo.ru/f2a0b7ee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6">
              <w:r>
                <w:rPr>
                  <w:rFonts w:ascii="Times New Roman" w:hAnsi="Times New Roman"/>
                  <w:b w:val="false"/>
                  <w:i w:val="false"/>
                  <w:color w:val="0000ff"/>
                  <w:sz w:val="22"/>
                  <w:u w:val="single"/>
                </w:rPr>
                <w:t>https://m.edsoo.ru/f29fede6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https://m.edsoo.ru/f29fef08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В.Ю.Драгунского. Средства создания юмористического содержания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https://m.edsoo.ru/f29ff214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https://m.edsoo.ru/f29ff336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Н.Н.Носова и других авторов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https://m.edsoo.ru/f29ff44e</w:t>
              </w:r>
            </w:hyperlink>
          </w:p>
        </w:tc>
      </w:tr>
      <w:tr>
        <w:trPr>
          <w:trHeight w:val="5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Промежуточная аттестация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 «Юмористические произведения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1">
              <w:r>
                <w:rPr>
                  <w:rFonts w:ascii="Times New Roman" w:hAnsi="Times New Roman"/>
                  <w:b w:val="false"/>
                  <w:i w:val="false"/>
                  <w:color w:val="0000ff"/>
                  <w:sz w:val="22"/>
                  <w:u w:val="single"/>
                </w:rPr>
                <w:t>https://m.edsoo.ru/f29fe36e</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2">
              <w:r>
                <w:rPr>
                  <w:rFonts w:ascii="Times New Roman" w:hAnsi="Times New Roman"/>
                  <w:b w:val="false"/>
                  <w:i w:val="false"/>
                  <w:color w:val="0000ff"/>
                  <w:sz w:val="22"/>
                  <w:u w:val="single"/>
                </w:rPr>
                <w:t>https://m.edsoo.ru/f2a0bee2</w:t>
              </w:r>
            </w:hyperlink>
            <w:r>
              <w:rPr>
                <w:rFonts w:ascii="Times New Roman" w:hAnsi="Times New Roman"/>
                <w:b w:val="false"/>
                <w:i w:val="false"/>
                <w:color w:val="000000"/>
                <w:sz w:val="24"/>
              </w:rPr>
              <w:t xml:space="preserve"> </w:t>
            </w:r>
            <w:hyperlink r:id="rId483">
              <w:r>
                <w:rPr>
                  <w:rFonts w:ascii="Times New Roman" w:hAnsi="Times New Roman"/>
                  <w:b w:val="false"/>
                  <w:i w:val="false"/>
                  <w:color w:val="0000ff"/>
                  <w:sz w:val="22"/>
                  <w:u w:val="single"/>
                </w:rPr>
                <w:t>https://m.edsoo.ru/f2a0b906</w:t>
              </w:r>
            </w:hyperlink>
          </w:p>
        </w:tc>
      </w:tr>
      <w:tr>
        <w:trPr>
          <w:trHeight w:val="22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https://m.edsoo.ru/f2a087e2</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https://m.edsoo.ru/f2a08b2a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Персонаж-повествователь в произведениях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6">
              <w:r>
                <w:rPr>
                  <w:rFonts w:ascii="Times New Roman" w:hAnsi="Times New Roman"/>
                  <w:b w:val="false"/>
                  <w:i w:val="false"/>
                  <w:color w:val="0000ff"/>
                  <w:sz w:val="22"/>
                  <w:u w:val="single"/>
                </w:rPr>
                <w:t>https://m.edsoo.ru/f2a097d2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7">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https://m.edsoo.ru/f2a08cb0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 Твена «Том Сойер»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https://m.edsoo.ru/f2a09502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https://m.edsoo.ru/f2a09372</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1">
              <w:r>
                <w:rPr>
                  <w:rFonts w:ascii="Times New Roman" w:hAnsi="Times New Roman"/>
                  <w:b w:val="false"/>
                  <w:i w:val="false"/>
                  <w:color w:val="0000ff"/>
                  <w:sz w:val="22"/>
                  <w:u w:val="single"/>
                </w:rPr>
                <w:t>https://m.edsoo.ru/f2a09674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2">
              <w:r>
                <w:rPr>
                  <w:rFonts w:ascii="Times New Roman" w:hAnsi="Times New Roman"/>
                  <w:b w:val="false"/>
                  <w:i w:val="false"/>
                  <w:color w:val="0000ff"/>
                  <w:sz w:val="22"/>
                  <w:u w:val="single"/>
                </w:rPr>
                <w:t>https://m.edsoo.ru/f2a0c7c0</w:t>
              </w:r>
            </w:hyperlink>
            <w:r>
              <w:rPr>
                <w:rFonts w:ascii="Times New Roman" w:hAnsi="Times New Roman"/>
                <w:b w:val="false"/>
                <w:i w:val="false"/>
                <w:color w:val="000000"/>
                <w:sz w:val="24"/>
              </w:rPr>
              <w:t xml:space="preserve"> </w:t>
            </w:r>
            <w:hyperlink r:id="rId493">
              <w:r>
                <w:rPr>
                  <w:rFonts w:ascii="Times New Roman" w:hAnsi="Times New Roman"/>
                  <w:b w:val="false"/>
                  <w:i w:val="false"/>
                  <w:color w:val="0000ff"/>
                  <w:sz w:val="22"/>
                  <w:u w:val="single"/>
                </w:rPr>
                <w:t>https://m.edsoo.ru/f2a0b1c2</w:t>
              </w:r>
            </w:hyperlink>
          </w:p>
        </w:tc>
      </w:tr>
      <w:tr>
        <w:trPr>
          <w:trHeight w:val="14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4">
              <w:r>
                <w:rPr>
                  <w:rFonts w:ascii="Times New Roman" w:hAnsi="Times New Roman"/>
                  <w:b w:val="false"/>
                  <w:i w:val="false"/>
                  <w:color w:val="0000ff"/>
                  <w:sz w:val="22"/>
                  <w:u w:val="single"/>
                </w:rPr>
                <w:t>https://m.edsoo.ru/f2a0b4c4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https://m.edsoo.ru/f2a0b348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6">
              <w:r>
                <w:rPr>
                  <w:rFonts w:ascii="Times New Roman" w:hAnsi="Times New Roman"/>
                  <w:b w:val="false"/>
                  <w:i w:val="false"/>
                  <w:color w:val="0000ff"/>
                  <w:sz w:val="22"/>
                  <w:u w:val="single"/>
                </w:rPr>
                <w:t>https://m.edsoo.ru/f2a0aa06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7">
              <w:r>
                <w:rPr>
                  <w:rFonts w:ascii="Times New Roman" w:hAnsi="Times New Roman"/>
                  <w:b w:val="false"/>
                  <w:i w:val="false"/>
                  <w:color w:val="0000ff"/>
                  <w:sz w:val="22"/>
                  <w:u w:val="single"/>
                </w:rPr>
                <w:t>https://m.edsoo.ru/f2a0c234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8">
              <w:r>
                <w:rPr>
                  <w:rFonts w:ascii="Times New Roman" w:hAnsi="Times New Roman"/>
                  <w:b w:val="false"/>
                  <w:i w:val="false"/>
                  <w:color w:val="0000ff"/>
                  <w:sz w:val="22"/>
                  <w:u w:val="single"/>
                </w:rPr>
                <w:t>https://m.edsoo.ru/f2a0c11c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Проверочная работа по итогам изученного в 4 классе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https://m.edsoo.ru/f2a0a902</w:t>
              </w:r>
            </w:hyperlink>
            <w:r>
              <w:rPr>
                <w:rFonts w:ascii="Times New Roman" w:hAnsi="Times New Roman"/>
                <w:b w:val="false"/>
                <w:i w:val="false"/>
                <w:color w:val="000000"/>
                <w:sz w:val="24"/>
              </w:rPr>
              <w:t xml:space="preserve"> </w:t>
            </w:r>
            <w:hyperlink r:id="rId500">
              <w:r>
                <w:rPr>
                  <w:rFonts w:ascii="Times New Roman" w:hAnsi="Times New Roman"/>
                  <w:b w:val="false"/>
                  <w:i w:val="false"/>
                  <w:color w:val="0000ff"/>
                  <w:sz w:val="22"/>
                  <w:u w:val="single"/>
                </w:rPr>
                <w:t>https://m.edsoo.ru/f2a0c45a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172611" w:id="97"/>
    <w:p>
      <w:pPr>
        <w:sectPr>
          <w:pgSz w:w="16383" w:h="11906" w:orient="landscape"/>
        </w:sectPr>
      </w:pPr>
    </w:p>
    <w:bookmarkEnd w:id="97"/>
    <w:bookmarkEnd w:id="96"/>
    <w:bookmarkStart w:name="block-5172609" w:id="9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affad5d6-e7c5-4217-a5f0-770d8e0e87a8" w:id="99"/>
      <w:r>
        <w:rPr>
          <w:rFonts w:ascii="Times New Roman" w:hAnsi="Times New Roman"/>
          <w:b w:val="false"/>
          <w:i w:val="false"/>
          <w:color w:val="000000"/>
          <w:sz w:val="28"/>
        </w:rPr>
        <w:t>• Литературное чтение (в 2 частях), 1 класс/ Климанова Л.Ф., Горецкий В.Г., Виноградская Л.А., Акционерное общество «Издательство «Просвещение»</w:t>
      </w:r>
      <w:bookmarkEnd w:id="99"/>
      <w:r>
        <w:rPr>
          <w:sz w:val="28"/>
        </w:rPr>
        <w:br/>
      </w:r>
      <w:bookmarkStart w:name="affad5d6-e7c5-4217-a5f0-770d8e0e87a8" w:id="100"/>
      <w:r>
        <w:rPr>
          <w:rFonts w:ascii="Times New Roman" w:hAnsi="Times New Roman"/>
          <w:b w:val="false"/>
          <w:i w:val="false"/>
          <w:color w:val="000000"/>
          <w:sz w:val="28"/>
        </w:rPr>
        <w:t xml:space="preserve"> • Литературное чтение (в 2 частях), 1 класс/ Климанова Л.Ф., Горецкий В.Г., Голованова М.В. и другие, Акционерное общество «Издательство «Просвещение»</w:t>
      </w:r>
      <w:bookmarkEnd w:id="100"/>
      <w:r>
        <w:rPr>
          <w:sz w:val="28"/>
        </w:rPr>
        <w:br/>
      </w:r>
      <w:bookmarkStart w:name="affad5d6-e7c5-4217-a5f0-770d8e0e87a8" w:id="101"/>
      <w:r>
        <w:rPr>
          <w:rFonts w:ascii="Times New Roman" w:hAnsi="Times New Roman"/>
          <w:b w:val="false"/>
          <w:i w:val="false"/>
          <w:color w:val="000000"/>
          <w:sz w:val="28"/>
        </w:rPr>
        <w:t xml:space="preserve"> • Литературное чтение (в 2 частях), 2 класс/ Климанова Л.Ф., Виноградская Л.А., Горецкий В.Г., Акционерное общество «Издательство «Просвещение»</w:t>
      </w:r>
      <w:bookmarkEnd w:id="101"/>
      <w:r>
        <w:rPr>
          <w:sz w:val="28"/>
        </w:rPr>
        <w:br/>
      </w:r>
      <w:bookmarkStart w:name="affad5d6-e7c5-4217-a5f0-770d8e0e87a8" w:id="102"/>
      <w:r>
        <w:rPr>
          <w:rFonts w:ascii="Times New Roman" w:hAnsi="Times New Roman"/>
          <w:b w:val="false"/>
          <w:i w:val="false"/>
          <w:color w:val="000000"/>
          <w:sz w:val="28"/>
        </w:rPr>
        <w:t xml:space="preserve"> • Литературное чтение (в 2 частях), 2 класс/ Климанова Л.Ф., Горецкий В.Г., Голованова М.В. и другие, Акционерное общество «Издательство «Просвещение»</w:t>
      </w:r>
      <w:bookmarkEnd w:id="102"/>
      <w:r>
        <w:rPr>
          <w:sz w:val="28"/>
        </w:rPr>
        <w:br/>
      </w:r>
      <w:bookmarkStart w:name="affad5d6-e7c5-4217-a5f0-770d8e0e87a8" w:id="103"/>
      <w:r>
        <w:rPr>
          <w:rFonts w:ascii="Times New Roman" w:hAnsi="Times New Roman"/>
          <w:b w:val="false"/>
          <w:i w:val="false"/>
          <w:color w:val="000000"/>
          <w:sz w:val="28"/>
        </w:rPr>
        <w:t xml:space="preserve"> • Литературное чтение (в 2 частях), 3 класс/ Климанова Л.Ф., Виноградская Л.А., Горецкий В.Г., Акционерное общество «Издательство «Просвещение»</w:t>
      </w:r>
      <w:bookmarkEnd w:id="103"/>
      <w:r>
        <w:rPr>
          <w:sz w:val="28"/>
        </w:rPr>
        <w:br/>
      </w:r>
      <w:bookmarkStart w:name="affad5d6-e7c5-4217-a5f0-770d8e0e87a8" w:id="104"/>
      <w:r>
        <w:rPr>
          <w:rFonts w:ascii="Times New Roman" w:hAnsi="Times New Roman"/>
          <w:b w:val="false"/>
          <w:i w:val="false"/>
          <w:color w:val="000000"/>
          <w:sz w:val="28"/>
        </w:rPr>
        <w:t xml:space="preserve"> • Литературное чтение (в 2 частях), 3 класс/ Климанова Л.Ф., Горецкий В.Г., Голованова М.В. и другие, Акционерное общество «Издательство «Просвещение»</w:t>
      </w:r>
      <w:bookmarkEnd w:id="104"/>
      <w:r>
        <w:rPr>
          <w:sz w:val="28"/>
        </w:rPr>
        <w:br/>
      </w:r>
      <w:bookmarkStart w:name="affad5d6-e7c5-4217-a5f0-770d8e0e87a8" w:id="105"/>
      <w:r>
        <w:rPr>
          <w:rFonts w:ascii="Times New Roman" w:hAnsi="Times New Roman"/>
          <w:b w:val="false"/>
          <w:i w:val="false"/>
          <w:color w:val="000000"/>
          <w:sz w:val="28"/>
        </w:rPr>
        <w:t xml:space="preserve"> • Литературное чтение (в 2 частях), 4 класс/ Климанова Л.Ф., Виноградская Л.А., Бойкина М.В., Акционерное общество «Издательство «Просвещение»</w:t>
      </w:r>
      <w:bookmarkEnd w:id="105"/>
      <w:r>
        <w:rPr>
          <w:sz w:val="28"/>
        </w:rPr>
        <w:br/>
      </w:r>
      <w:bookmarkStart w:name="affad5d6-e7c5-4217-a5f0-770d8e0e87a8" w:id="106"/>
      <w:r>
        <w:rPr>
          <w:rFonts w:ascii="Times New Roman" w:hAnsi="Times New Roman"/>
          <w:b w:val="false"/>
          <w:i w:val="false"/>
          <w:color w:val="000000"/>
          <w:sz w:val="28"/>
        </w:rPr>
        <w:t xml:space="preserve"> • Литературное чтение (в 2 частях), 4 класс/ Климанова Л.Ф., Горецкий В.Г., Голованова М.В. и другие, Акционерное общество «Издательство «Просвещение»</w:t>
      </w:r>
      <w:bookmarkEnd w:id="106"/>
      <w:r>
        <w:rPr>
          <w:sz w:val="28"/>
        </w:rPr>
        <w:br/>
      </w:r>
      <w:bookmarkStart w:name="affad5d6-e7c5-4217-a5f0-770d8e0e87a8" w:id="107"/>
      <w:r>
        <w:rPr>
          <w:rFonts w:ascii="Times New Roman" w:hAnsi="Times New Roman"/>
          <w:b w:val="false"/>
          <w:i w:val="false"/>
          <w:color w:val="000000"/>
          <w:sz w:val="28"/>
        </w:rPr>
        <w:t xml:space="preserve"> • Литературное чтение: 1-й класс: учебник: в 2 частях, 1 класс/ Климанова Л.Ф., Горецкий В.Г., Голованова М.В. и другие, Акционерное общество «Издательство «Просвещение»</w:t>
      </w:r>
      <w:bookmarkEnd w:id="107"/>
      <w:r>
        <w:rPr>
          <w:sz w:val="28"/>
        </w:rPr>
        <w:br/>
      </w:r>
      <w:bookmarkStart w:name="affad5d6-e7c5-4217-a5f0-770d8e0e87a8" w:id="108"/>
      <w:r>
        <w:rPr>
          <w:rFonts w:ascii="Times New Roman" w:hAnsi="Times New Roman"/>
          <w:b w:val="false"/>
          <w:i w:val="false"/>
          <w:color w:val="000000"/>
          <w:sz w:val="28"/>
        </w:rPr>
        <w:t xml:space="preserve"> •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bookmarkEnd w:id="108"/>
      <w:r>
        <w:rPr>
          <w:sz w:val="28"/>
        </w:rPr>
        <w:br/>
      </w:r>
      <w:bookmarkStart w:name="affad5d6-e7c5-4217-a5f0-770d8e0e87a8" w:id="109"/>
      <w:r>
        <w:rPr>
          <w:rFonts w:ascii="Times New Roman" w:hAnsi="Times New Roman"/>
          <w:b w:val="false"/>
          <w:i w:val="false"/>
          <w:color w:val="000000"/>
          <w:sz w:val="28"/>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bookmarkEnd w:id="109"/>
      <w:r>
        <w:rPr>
          <w:sz w:val="28"/>
        </w:rPr>
        <w:br/>
      </w:r>
      <w:bookmarkStart w:name="affad5d6-e7c5-4217-a5f0-770d8e0e87a8" w:id="110"/>
      <w:r>
        <w:rPr>
          <w:rFonts w:ascii="Times New Roman" w:hAnsi="Times New Roman"/>
          <w:b w:val="false"/>
          <w:i w:val="false"/>
          <w:color w:val="000000"/>
          <w:sz w:val="28"/>
        </w:rPr>
        <w:t xml:space="preserve"> • Литературное чтение: 4-й класс: учебник: в 2 частях, 4 класс/ Климанова Л.Ф., Горецкий В.Г., Голованова М.В. и другие, Акционерное общество «Издательство «Просвещение»</w:t>
      </w:r>
      <w:bookmarkEnd w:id="110"/>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e8cabfe5-5c2d-474f-8f51-6f2eb647c0e5" w:id="111"/>
      <w:r>
        <w:rPr>
          <w:rFonts w:ascii="Times New Roman" w:hAnsi="Times New Roman"/>
          <w:b w:val="false"/>
          <w:i w:val="false"/>
          <w:color w:val="000000"/>
          <w:sz w:val="28"/>
        </w:rPr>
        <w:t>Литературное чтение. Предварительный контроль; текущий контроль; итоговый контроль. 1-4 класс; Бойкина М.В.</w:t>
      </w:r>
      <w:bookmarkEnd w:id="111"/>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d455677a-27ca-4068-ae57-28f9d9f99a29" w:id="112"/>
      <w:r>
        <w:rPr>
          <w:rFonts w:ascii="Times New Roman" w:hAnsi="Times New Roman"/>
          <w:b w:val="false"/>
          <w:i w:val="false"/>
          <w:color w:val="000000"/>
          <w:sz w:val="28"/>
        </w:rPr>
        <w:t>- Федеральная рабочая программа начального общего образования предмета «Литературное чтение»</w:t>
      </w:r>
      <w:bookmarkEnd w:id="112"/>
      <w:r>
        <w:rPr>
          <w:sz w:val="28"/>
        </w:rPr>
        <w:br/>
      </w:r>
      <w:bookmarkStart w:name="d455677a-27ca-4068-ae57-28f9d9f99a29" w:id="113"/>
      <w:r>
        <w:rPr>
          <w:rFonts w:ascii="Times New Roman" w:hAnsi="Times New Roman"/>
          <w:b w:val="false"/>
          <w:i w:val="false"/>
          <w:color w:val="000000"/>
          <w:sz w:val="28"/>
        </w:rPr>
        <w:t xml:space="preserve"> - Методическое письмо об использовании в образовательном процессе учебников УМК Литературное чтение, авт. Климанова Л. Ф., Горецкий В. Г., Голованова М. В.</w:t>
      </w:r>
      <w:bookmarkEnd w:id="113"/>
      <w:r>
        <w:rPr>
          <w:sz w:val="28"/>
        </w:rPr>
        <w:br/>
      </w:r>
      <w:bookmarkStart w:name="d455677a-27ca-4068-ae57-28f9d9f99a29" w:id="114"/>
      <w:r>
        <w:rPr>
          <w:rFonts w:ascii="Times New Roman" w:hAnsi="Times New Roman"/>
          <w:b w:val="false"/>
          <w:i w:val="false"/>
          <w:color w:val="000000"/>
          <w:sz w:val="28"/>
        </w:rPr>
        <w:t xml:space="preserve"> - Антошин М.К. Грамотный читатель. Обучение смысловому чтению. 1-2 классы</w:t>
      </w:r>
      <w:bookmarkEnd w:id="114"/>
      <w:r>
        <w:rPr>
          <w:sz w:val="28"/>
        </w:rPr>
        <w:br/>
      </w:r>
      <w:bookmarkStart w:name="d455677a-27ca-4068-ae57-28f9d9f99a29" w:id="115"/>
      <w:r>
        <w:rPr>
          <w:rFonts w:ascii="Times New Roman" w:hAnsi="Times New Roman"/>
          <w:b w:val="false"/>
          <w:i w:val="false"/>
          <w:color w:val="000000"/>
          <w:sz w:val="28"/>
        </w:rPr>
        <w:t xml:space="preserve"> https://shop.prosv.ru/gramotnyj-chitatel--obuchenie-smyslovomu-chteniyu---1-2-klassy15558</w:t>
      </w:r>
      <w:bookmarkEnd w:id="115"/>
      <w:r>
        <w:rPr>
          <w:sz w:val="28"/>
        </w:rPr>
        <w:br/>
      </w:r>
      <w:bookmarkStart w:name="d455677a-27ca-4068-ae57-28f9d9f99a29" w:id="116"/>
      <w:r>
        <w:rPr>
          <w:rFonts w:ascii="Times New Roman" w:hAnsi="Times New Roman"/>
          <w:b w:val="false"/>
          <w:i w:val="false"/>
          <w:color w:val="000000"/>
          <w:sz w:val="28"/>
        </w:rPr>
        <w:t xml:space="preserve"> - Рабочие программы. Предметная линия учебников системы «Школа России». 1—4 классы : пособие для учителей общеобразоват. организаций / Л. Ф. Климанова, М. В. Бойкина. — М. : Просвещение, 2022. —128 с. — ISBN 978-5-09-031513-5.</w:t>
      </w:r>
      <w:bookmarkEnd w:id="116"/>
      <w:r>
        <w:rPr>
          <w:sz w:val="28"/>
        </w:rPr>
        <w:br/>
      </w:r>
      <w:bookmarkStart w:name="d455677a-27ca-4068-ae57-28f9d9f99a29" w:id="117"/>
      <w:r>
        <w:rPr>
          <w:rFonts w:ascii="Times New Roman" w:hAnsi="Times New Roman"/>
          <w:b w:val="false"/>
          <w:i w:val="false"/>
          <w:color w:val="000000"/>
          <w:sz w:val="28"/>
        </w:rPr>
        <w:t xml:space="preserve"> Климанова Л.Ф., Горецкий В.Г., Виноградская Л.А., Литературное чтение (в 2 частях). Учебник. 1-4 класс. Акционерное общество «Издательство «Просвещение»;</w:t>
      </w:r>
      <w:bookmarkEnd w:id="117"/>
      <w:r>
        <w:rPr>
          <w:sz w:val="28"/>
        </w:rPr>
        <w:br/>
      </w:r>
      <w:bookmarkStart w:name="d455677a-27ca-4068-ae57-28f9d9f99a29" w:id="118"/>
      <w:r>
        <w:rPr>
          <w:rFonts w:ascii="Times New Roman" w:hAnsi="Times New Roman"/>
          <w:b w:val="false"/>
          <w:i w:val="false"/>
          <w:color w:val="000000"/>
          <w:sz w:val="28"/>
        </w:rPr>
        <w:t xml:space="preserve"> Методическая разработка по литературному чтению к учебнику ""Литературное чтение" 1-4 класс УМК "Школа России"</w:t>
      </w:r>
      <w:bookmarkEnd w:id="118"/>
      <w:r>
        <w:rPr>
          <w:sz w:val="28"/>
        </w:rPr>
        <w:br/>
      </w:r>
      <w:bookmarkStart w:name="d455677a-27ca-4068-ae57-28f9d9f99a29" w:id="119"/>
      <w:bookmarkEnd w:id="119"/>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ead47bee-61c2-4353-b0fd-07c1eef54e3f" w:id="120"/>
      <w:r>
        <w:rPr>
          <w:rFonts w:ascii="Times New Roman" w:hAnsi="Times New Roman"/>
          <w:b w:val="false"/>
          <w:i w:val="false"/>
          <w:color w:val="000000"/>
          <w:sz w:val="28"/>
        </w:rPr>
        <w:t>https://resh.edu.ru/subject/32/1/</w:t>
      </w:r>
      <w:bookmarkEnd w:id="120"/>
      <w:r>
        <w:rPr>
          <w:sz w:val="28"/>
        </w:rPr>
        <w:br/>
      </w:r>
      <w:bookmarkStart w:name="ead47bee-61c2-4353-b0fd-07c1eef54e3f" w:id="121"/>
      <w:r>
        <w:rPr>
          <w:rFonts w:ascii="Times New Roman" w:hAnsi="Times New Roman"/>
          <w:b w:val="false"/>
          <w:i w:val="false"/>
          <w:color w:val="000000"/>
          <w:sz w:val="28"/>
        </w:rPr>
        <w:t xml:space="preserve"> https://uchi.ru/</w:t>
      </w:r>
      <w:bookmarkEnd w:id="121"/>
      <w:r>
        <w:rPr>
          <w:sz w:val="28"/>
        </w:rPr>
        <w:br/>
      </w:r>
      <w:bookmarkStart w:name="ead47bee-61c2-4353-b0fd-07c1eef54e3f" w:id="122"/>
      <w:r>
        <w:rPr>
          <w:rFonts w:ascii="Times New Roman" w:hAnsi="Times New Roman"/>
          <w:b w:val="false"/>
          <w:i w:val="false"/>
          <w:color w:val="000000"/>
          <w:sz w:val="28"/>
        </w:rPr>
        <w:t xml:space="preserve"> https://urok.1sept.ru/ http://school-collection.edu.ru/</w:t>
      </w:r>
      <w:bookmarkEnd w:id="122"/>
      <w:r>
        <w:rPr>
          <w:sz w:val="28"/>
        </w:rPr>
        <w:br/>
      </w:r>
      <w:bookmarkStart w:name="ead47bee-61c2-4353-b0fd-07c1eef54e3f" w:id="123"/>
      <w:r>
        <w:rPr>
          <w:rFonts w:ascii="Times New Roman" w:hAnsi="Times New Roman"/>
          <w:b w:val="false"/>
          <w:i w:val="false"/>
          <w:color w:val="000000"/>
          <w:sz w:val="28"/>
        </w:rPr>
        <w:t xml:space="preserve"> https://rosuchebnik.ru/metodicheskaja-pomosch/nachalnoe-https://infourok.ru/</w:t>
      </w:r>
      <w:bookmarkEnd w:id="123"/>
      <w:r>
        <w:rPr>
          <w:sz w:val="28"/>
        </w:rPr>
        <w:br/>
      </w:r>
      <w:bookmarkStart w:name="ead47bee-61c2-4353-b0fd-07c1eef54e3f" w:id="124"/>
      <w:r>
        <w:rPr>
          <w:rFonts w:ascii="Times New Roman" w:hAnsi="Times New Roman"/>
          <w:b w:val="false"/>
          <w:i w:val="false"/>
          <w:color w:val="000000"/>
          <w:sz w:val="28"/>
        </w:rPr>
        <w:t xml:space="preserve"> https://nsportal.ru/</w:t>
      </w:r>
      <w:bookmarkEnd w:id="124"/>
      <w:r>
        <w:rPr>
          <w:sz w:val="28"/>
        </w:rPr>
        <w:br/>
      </w:r>
      <w:bookmarkStart w:name="ead47bee-61c2-4353-b0fd-07c1eef54e3f" w:id="125"/>
      <w:r>
        <w:rPr>
          <w:rFonts w:ascii="Times New Roman" w:hAnsi="Times New Roman"/>
          <w:b w:val="false"/>
          <w:i w:val="false"/>
          <w:color w:val="000000"/>
          <w:sz w:val="28"/>
        </w:rPr>
        <w:t xml:space="preserve"> Библиотека интерактивных материалов https://urok.1c.ru/library/</w:t>
      </w:r>
      <w:bookmarkEnd w:id="125"/>
      <w:r>
        <w:rPr>
          <w:sz w:val="28"/>
        </w:rPr>
        <w:br/>
      </w:r>
      <w:bookmarkStart w:name="ead47bee-61c2-4353-b0fd-07c1eef54e3f" w:id="126"/>
      <w:r>
        <w:rPr>
          <w:rFonts w:ascii="Times New Roman" w:hAnsi="Times New Roman"/>
          <w:b w:val="false"/>
          <w:i w:val="false"/>
          <w:color w:val="000000"/>
          <w:sz w:val="28"/>
        </w:rPr>
        <w:t xml:space="preserve"> https://multiurok.ru/id26261694/</w:t>
      </w:r>
      <w:bookmarkEnd w:id="126"/>
      <w:r>
        <w:rPr>
          <w:sz w:val="28"/>
        </w:rPr>
        <w:br/>
      </w:r>
      <w:bookmarkStart w:name="ead47bee-61c2-4353-b0fd-07c1eef54e3f" w:id="127"/>
      <w:bookmarkEnd w:id="127"/>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5172609" w:id="128"/>
    <w:p>
      <w:pPr>
        <w:sectPr>
          <w:pgSz w:w="11906" w:h="16383" w:orient="portrait"/>
        </w:sectPr>
      </w:pPr>
    </w:p>
    <w:bookmarkEnd w:id="128"/>
    <w:bookmarkEnd w:id="98"/>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resh.edu.ru/subject/32/1/" Type="http://schemas.openxmlformats.org/officeDocument/2006/relationships/hyperlink" Id="rId4"/>
    <Relationship TargetMode="External" Target="https://resh.edu.ru/subject/32/1/" Type="http://schemas.openxmlformats.org/officeDocument/2006/relationships/hyperlink" Id="rId5"/>
    <Relationship TargetMode="External" Target="https://resh.edu.ru/subject/32/1/" Type="http://schemas.openxmlformats.org/officeDocument/2006/relationships/hyperlink" Id="rId6"/>
    <Relationship TargetMode="External" Target="https://resh.edu.ru/subject/32/1/" Type="http://schemas.openxmlformats.org/officeDocument/2006/relationships/hyperlink" Id="rId7"/>
    <Relationship TargetMode="External" Target="https://resh.edu.ru/subject/32/1/" Type="http://schemas.openxmlformats.org/officeDocument/2006/relationships/hyperlink" Id="rId8"/>
    <Relationship TargetMode="External" Target="https://resh.edu.ru/subject/32/1/" Type="http://schemas.openxmlformats.org/officeDocument/2006/relationships/hyperlink" Id="rId9"/>
    <Relationship TargetMode="External" Target="https://resh.edu.ru/subject/32/1/" Type="http://schemas.openxmlformats.org/officeDocument/2006/relationships/hyperlink" Id="rId10"/>
    <Relationship TargetMode="External" Target="https://resh.edu.ru/subject/32/1/" Type="http://schemas.openxmlformats.org/officeDocument/2006/relationships/hyperlink" Id="rId11"/>
    <Relationship TargetMode="External" Target="https://resh.edu.ru/subject/32/1/" Type="http://schemas.openxmlformats.org/officeDocument/2006/relationships/hyperlink" Id="rId12"/>
    <Relationship TargetMode="External" Target="https://resh.edu.ru/subject/32/1/" Type="http://schemas.openxmlformats.org/officeDocument/2006/relationships/hyperlink" Id="rId13"/>
    <Relationship TargetMode="External" Target="https://resh.edu.ru/subject/32/1/" Type="http://schemas.openxmlformats.org/officeDocument/2006/relationships/hyperlink" Id="rId14"/>
    <Relationship TargetMode="External" Target="https://resh.edu.ru/subject/32/2/" Type="http://schemas.openxmlformats.org/officeDocument/2006/relationships/hyperlink" Id="rId15"/>
    <Relationship TargetMode="External" Target="https://resh.edu.ru/subject/32/2/" Type="http://schemas.openxmlformats.org/officeDocument/2006/relationships/hyperlink" Id="rId16"/>
    <Relationship TargetMode="External" Target="https://resh.edu.ru/subject/32/2/" Type="http://schemas.openxmlformats.org/officeDocument/2006/relationships/hyperlink" Id="rId17"/>
    <Relationship TargetMode="External" Target="https://resh.edu.ru/subject/32/2/" Type="http://schemas.openxmlformats.org/officeDocument/2006/relationships/hyperlink" Id="rId18"/>
    <Relationship TargetMode="External" Target="https://resh.edu.ru/subject/32/2/" Type="http://schemas.openxmlformats.org/officeDocument/2006/relationships/hyperlink" Id="rId19"/>
    <Relationship TargetMode="External" Target="https://resh.edu.ru/subject/32/2/" Type="http://schemas.openxmlformats.org/officeDocument/2006/relationships/hyperlink" Id="rId20"/>
    <Relationship TargetMode="External" Target="https://resh.edu.ru/subject/32/2/" Type="http://schemas.openxmlformats.org/officeDocument/2006/relationships/hyperlink" Id="rId21"/>
    <Relationship TargetMode="External" Target="https://resh.edu.ru/subject/32/2/" Type="http://schemas.openxmlformats.org/officeDocument/2006/relationships/hyperlink" Id="rId22"/>
    <Relationship TargetMode="External" Target="https://resh.edu.ru/subject/32/2/" Type="http://schemas.openxmlformats.org/officeDocument/2006/relationships/hyperlink" Id="rId23"/>
    <Relationship TargetMode="External" Target="https://resh.edu.ru/subject/32/2/" Type="http://schemas.openxmlformats.org/officeDocument/2006/relationships/hyperlink" Id="rId24"/>
    <Relationship TargetMode="External" Target="https://resh.edu.ru/subject/32/2/" Type="http://schemas.openxmlformats.org/officeDocument/2006/relationships/hyperlink" Id="rId25"/>
    <Relationship TargetMode="External" Target="https://m.edsoo.ru/7f411a40" Type="http://schemas.openxmlformats.org/officeDocument/2006/relationships/hyperlink" Id="rId26"/>
    <Relationship TargetMode="External" Target="https://m.edsoo.ru/7f411a40" Type="http://schemas.openxmlformats.org/officeDocument/2006/relationships/hyperlink" Id="rId27"/>
    <Relationship TargetMode="External" Target="https://m.edsoo.ru/7f411a40" Type="http://schemas.openxmlformats.org/officeDocument/2006/relationships/hyperlink" Id="rId28"/>
    <Relationship TargetMode="External" Target="https://m.edsoo.ru/7f411a40" Type="http://schemas.openxmlformats.org/officeDocument/2006/relationships/hyperlink" Id="rId29"/>
    <Relationship TargetMode="External" Target="https://m.edsoo.ru/7f411a40" Type="http://schemas.openxmlformats.org/officeDocument/2006/relationships/hyperlink" Id="rId30"/>
    <Relationship TargetMode="External" Target="https://m.edsoo.ru/7f411a40" Type="http://schemas.openxmlformats.org/officeDocument/2006/relationships/hyperlink" Id="rId31"/>
    <Relationship TargetMode="External" Target="https://m.edsoo.ru/7f411a40" Type="http://schemas.openxmlformats.org/officeDocument/2006/relationships/hyperlink" Id="rId32"/>
    <Relationship TargetMode="External" Target="https://m.edsoo.ru/7f411a40" Type="http://schemas.openxmlformats.org/officeDocument/2006/relationships/hyperlink" Id="rId33"/>
    <Relationship TargetMode="External" Target="https://m.edsoo.ru/7f411a40" Type="http://schemas.openxmlformats.org/officeDocument/2006/relationships/hyperlink" Id="rId34"/>
    <Relationship TargetMode="External" Target="https://m.edsoo.ru/7f411a40" Type="http://schemas.openxmlformats.org/officeDocument/2006/relationships/hyperlink" Id="rId35"/>
    <Relationship TargetMode="External" Target="https://m.edsoo.ru/7f411a40" Type="http://schemas.openxmlformats.org/officeDocument/2006/relationships/hyperlink" Id="rId36"/>
    <Relationship TargetMode="External" Target="https://m.edsoo.ru/7f411a40" Type="http://schemas.openxmlformats.org/officeDocument/2006/relationships/hyperlink" Id="rId37"/>
    <Relationship TargetMode="External" Target="https://m.edsoo.ru/7f411a40" Type="http://schemas.openxmlformats.org/officeDocument/2006/relationships/hyperlink" Id="rId38"/>
    <Relationship TargetMode="External" Target="https://m.edsoo.ru/7f412cec" Type="http://schemas.openxmlformats.org/officeDocument/2006/relationships/hyperlink" Id="rId39"/>
    <Relationship TargetMode="External" Target="https://m.edsoo.ru/7f412cec" Type="http://schemas.openxmlformats.org/officeDocument/2006/relationships/hyperlink" Id="rId40"/>
    <Relationship TargetMode="External" Target="https://m.edsoo.ru/7f412cec" Type="http://schemas.openxmlformats.org/officeDocument/2006/relationships/hyperlink" Id="rId41"/>
    <Relationship TargetMode="External" Target="https://m.edsoo.ru/7f412cec" Type="http://schemas.openxmlformats.org/officeDocument/2006/relationships/hyperlink" Id="rId42"/>
    <Relationship TargetMode="External" Target="https://m.edsoo.ru/7f412cec" Type="http://schemas.openxmlformats.org/officeDocument/2006/relationships/hyperlink" Id="rId43"/>
    <Relationship TargetMode="External" Target="https://m.edsoo.ru/7f412cec" Type="http://schemas.openxmlformats.org/officeDocument/2006/relationships/hyperlink" Id="rId44"/>
    <Relationship TargetMode="External" Target="https://m.edsoo.ru/7f412cec" Type="http://schemas.openxmlformats.org/officeDocument/2006/relationships/hyperlink" Id="rId45"/>
    <Relationship TargetMode="External" Target="https://m.edsoo.ru/7f412cec" Type="http://schemas.openxmlformats.org/officeDocument/2006/relationships/hyperlink" Id="rId46"/>
    <Relationship TargetMode="External" Target="https://m.edsoo.ru/7f412cec" Type="http://schemas.openxmlformats.org/officeDocument/2006/relationships/hyperlink" Id="rId47"/>
    <Relationship TargetMode="External" Target="https://m.edsoo.ru/7f412cec" Type="http://schemas.openxmlformats.org/officeDocument/2006/relationships/hyperlink" Id="rId48"/>
    <Relationship TargetMode="External" Target="https://m.edsoo.ru/7f412cec" Type="http://schemas.openxmlformats.org/officeDocument/2006/relationships/hyperlink" Id="rId49"/>
    <Relationship TargetMode="External" Target="https://m.edsoo.ru/7f412cec" Type="http://schemas.openxmlformats.org/officeDocument/2006/relationships/hyperlink" Id="rId50"/>
    <Relationship TargetMode="External" Target="https://m.edsoo.ru/7f412cec" Type="http://schemas.openxmlformats.org/officeDocument/2006/relationships/hyperlink" Id="rId51"/>
    <Relationship TargetMode="External" Target="https://m.edsoo.ru/7f412cec" Type="http://schemas.openxmlformats.org/officeDocument/2006/relationships/hyperlink" Id="rId52"/>
    <Relationship TargetMode="External" Target="https://m.edsoo.ru/7f412cec" Type="http://schemas.openxmlformats.org/officeDocument/2006/relationships/hyperlink" Id="rId53"/>
    <Relationship TargetMode="External" Target="https://resh.edu.ru/subject/32/1/" Type="http://schemas.openxmlformats.org/officeDocument/2006/relationships/hyperlink" Id="rId54"/>
    <Relationship TargetMode="External" Target="https://resh.edu.ru/subject/32/1/" Type="http://schemas.openxmlformats.org/officeDocument/2006/relationships/hyperlink" Id="rId55"/>
    <Relationship TargetMode="External" Target="https://resh.edu.ru/subject/32/1/" Type="http://schemas.openxmlformats.org/officeDocument/2006/relationships/hyperlink" Id="rId56"/>
    <Relationship TargetMode="External" Target="https://resh.edu.ru/subject/32/1/" Type="http://schemas.openxmlformats.org/officeDocument/2006/relationships/hyperlink" Id="rId57"/>
    <Relationship TargetMode="External" Target="https://resh.edu.ru/subject/32/1/" Type="http://schemas.openxmlformats.org/officeDocument/2006/relationships/hyperlink" Id="rId58"/>
    <Relationship TargetMode="External" Target="https://resh.edu.ru/subject/32/1/" Type="http://schemas.openxmlformats.org/officeDocument/2006/relationships/hyperlink" Id="rId59"/>
    <Relationship TargetMode="External" Target="https://resh.edu.ru/subject/32/1/" Type="http://schemas.openxmlformats.org/officeDocument/2006/relationships/hyperlink" Id="rId60"/>
    <Relationship TargetMode="External" Target="https://resh.edu.ru/subject/32/1/" Type="http://schemas.openxmlformats.org/officeDocument/2006/relationships/hyperlink" Id="rId61"/>
    <Relationship TargetMode="External" Target="https://resh.edu.ru/subject/32/1/" Type="http://schemas.openxmlformats.org/officeDocument/2006/relationships/hyperlink" Id="rId62"/>
    <Relationship TargetMode="External" Target="https://resh.edu.ru/subject/32/1/" Type="http://schemas.openxmlformats.org/officeDocument/2006/relationships/hyperlink" Id="rId63"/>
    <Relationship TargetMode="External" Target="https://resh.edu.ru/subject/32/1/" Type="http://schemas.openxmlformats.org/officeDocument/2006/relationships/hyperlink" Id="rId64"/>
    <Relationship TargetMode="External" Target="https://resh.edu.ru/subject/32/1/" Type="http://schemas.openxmlformats.org/officeDocument/2006/relationships/hyperlink" Id="rId65"/>
    <Relationship TargetMode="External" Target="https://resh.edu.ru/subject/32/1/" Type="http://schemas.openxmlformats.org/officeDocument/2006/relationships/hyperlink" Id="rId66"/>
    <Relationship TargetMode="External" Target="https://resh.edu.ru/subject/32/1/" Type="http://schemas.openxmlformats.org/officeDocument/2006/relationships/hyperlink" Id="rId67"/>
    <Relationship TargetMode="External" Target="https://resh.edu.ru/subject/32/1/" Type="http://schemas.openxmlformats.org/officeDocument/2006/relationships/hyperlink" Id="rId68"/>
    <Relationship TargetMode="External" Target="https://resh.edu.ru/subject/32/1/" Type="http://schemas.openxmlformats.org/officeDocument/2006/relationships/hyperlink" Id="rId69"/>
    <Relationship TargetMode="External" Target="https://resh.edu.ru/subject/32/1/" Type="http://schemas.openxmlformats.org/officeDocument/2006/relationships/hyperlink" Id="rId70"/>
    <Relationship TargetMode="External" Target="https://resh.edu.ru/subject/32/1/" Type="http://schemas.openxmlformats.org/officeDocument/2006/relationships/hyperlink" Id="rId71"/>
    <Relationship TargetMode="External" Target="https://resh.edu.ru/subject/32/1/" Type="http://schemas.openxmlformats.org/officeDocument/2006/relationships/hyperlink" Id="rId72"/>
    <Relationship TargetMode="External" Target="https://resh.edu.ru/subject/32/1/" Type="http://schemas.openxmlformats.org/officeDocument/2006/relationships/hyperlink" Id="rId73"/>
    <Relationship TargetMode="External" Target="https://resh.edu.ru/subject/32/1/" Type="http://schemas.openxmlformats.org/officeDocument/2006/relationships/hyperlink" Id="rId74"/>
    <Relationship TargetMode="External" Target="https://resh.edu.ru/subject/32/1/" Type="http://schemas.openxmlformats.org/officeDocument/2006/relationships/hyperlink" Id="rId75"/>
    <Relationship TargetMode="External" Target="https://resh.edu.ru/subject/32/1/" Type="http://schemas.openxmlformats.org/officeDocument/2006/relationships/hyperlink" Id="rId76"/>
    <Relationship TargetMode="External" Target="https://resh.edu.ru/subject/32/1/" Type="http://schemas.openxmlformats.org/officeDocument/2006/relationships/hyperlink" Id="rId77"/>
    <Relationship TargetMode="External" Target="https://resh.edu.ru/subject/32/1/" Type="http://schemas.openxmlformats.org/officeDocument/2006/relationships/hyperlink" Id="rId78"/>
    <Relationship TargetMode="External" Target="https://resh.edu.ru/subject/32/1/" Type="http://schemas.openxmlformats.org/officeDocument/2006/relationships/hyperlink" Id="rId79"/>
    <Relationship TargetMode="External" Target="https://resh.edu.ru/subject/32/1/" Type="http://schemas.openxmlformats.org/officeDocument/2006/relationships/hyperlink" Id="rId80"/>
    <Relationship TargetMode="External" Target="https://resh.edu.ru/subject/32/1/" Type="http://schemas.openxmlformats.org/officeDocument/2006/relationships/hyperlink" Id="rId81"/>
    <Relationship TargetMode="External" Target="https://resh.edu.ru/subject/32/1/" Type="http://schemas.openxmlformats.org/officeDocument/2006/relationships/hyperlink" Id="rId82"/>
    <Relationship TargetMode="External" Target="https://resh.edu.ru/subject/32/1/" Type="http://schemas.openxmlformats.org/officeDocument/2006/relationships/hyperlink" Id="rId83"/>
    <Relationship TargetMode="External" Target="https://resh.edu.ru/subject/32/1/" Type="http://schemas.openxmlformats.org/officeDocument/2006/relationships/hyperlink" Id="rId84"/>
    <Relationship TargetMode="External" Target="https://resh.edu.ru/subject/32/1/" Type="http://schemas.openxmlformats.org/officeDocument/2006/relationships/hyperlink" Id="rId85"/>
    <Relationship TargetMode="External" Target="https://resh.edu.ru/subject/32/1/" Type="http://schemas.openxmlformats.org/officeDocument/2006/relationships/hyperlink" Id="rId86"/>
    <Relationship TargetMode="External" Target="https://resh.edu.ru/subject/32/1/" Type="http://schemas.openxmlformats.org/officeDocument/2006/relationships/hyperlink" Id="rId87"/>
    <Relationship TargetMode="External" Target="https://resh.edu.ru/subject/32/1/" Type="http://schemas.openxmlformats.org/officeDocument/2006/relationships/hyperlink" Id="rId88"/>
    <Relationship TargetMode="External" Target="https://resh.edu.ru/subject/32/1/" Type="http://schemas.openxmlformats.org/officeDocument/2006/relationships/hyperlink" Id="rId89"/>
    <Relationship TargetMode="External" Target="https://resh.edu.ru/subject/32/1/" Type="http://schemas.openxmlformats.org/officeDocument/2006/relationships/hyperlink" Id="rId90"/>
    <Relationship TargetMode="External" Target="https://resh.edu.ru/subject/32/1/" Type="http://schemas.openxmlformats.org/officeDocument/2006/relationships/hyperlink" Id="rId91"/>
    <Relationship TargetMode="External" Target="https://resh.edu.ru/subject/32/1/" Type="http://schemas.openxmlformats.org/officeDocument/2006/relationships/hyperlink" Id="rId92"/>
    <Relationship TargetMode="External" Target="https://resh.edu.ru/subject/32/1/" Type="http://schemas.openxmlformats.org/officeDocument/2006/relationships/hyperlink" Id="rId93"/>
    <Relationship TargetMode="External" Target="https://resh.edu.ru/subject/32/1/" Type="http://schemas.openxmlformats.org/officeDocument/2006/relationships/hyperlink" Id="rId94"/>
    <Relationship TargetMode="External" Target="https://resh.edu.ru/subject/32/1/" Type="http://schemas.openxmlformats.org/officeDocument/2006/relationships/hyperlink" Id="rId95"/>
    <Relationship TargetMode="External" Target="https://resh.edu.ru/subject/32/1/" Type="http://schemas.openxmlformats.org/officeDocument/2006/relationships/hyperlink" Id="rId96"/>
    <Relationship TargetMode="External" Target="https://resh.edu.ru/subject/32/1/" Type="http://schemas.openxmlformats.org/officeDocument/2006/relationships/hyperlink" Id="rId97"/>
    <Relationship TargetMode="External" Target="https://resh.edu.ru/subject/32/1/" Type="http://schemas.openxmlformats.org/officeDocument/2006/relationships/hyperlink" Id="rId98"/>
    <Relationship TargetMode="External" Target="https://resh.edu.ru/subject/32/1/" Type="http://schemas.openxmlformats.org/officeDocument/2006/relationships/hyperlink" Id="rId99"/>
    <Relationship TargetMode="External" Target="https://resh.edu.ru/subject/32/1/" Type="http://schemas.openxmlformats.org/officeDocument/2006/relationships/hyperlink" Id="rId100"/>
    <Relationship TargetMode="External" Target="https://resh.edu.ru/subject/32/1/" Type="http://schemas.openxmlformats.org/officeDocument/2006/relationships/hyperlink" Id="rId101"/>
    <Relationship TargetMode="External" Target="https://resh.edu.ru/subject/32/1/" Type="http://schemas.openxmlformats.org/officeDocument/2006/relationships/hyperlink" Id="rId102"/>
    <Relationship TargetMode="External" Target="https://resh.edu.ru/subject/32/1/" Type="http://schemas.openxmlformats.org/officeDocument/2006/relationships/hyperlink" Id="rId103"/>
    <Relationship TargetMode="External" Target="https://resh.edu.ru/subject/32/1/" Type="http://schemas.openxmlformats.org/officeDocument/2006/relationships/hyperlink" Id="rId104"/>
    <Relationship TargetMode="External" Target="https://resh.edu.ru/subject/32/1/" Type="http://schemas.openxmlformats.org/officeDocument/2006/relationships/hyperlink" Id="rId105"/>
    <Relationship TargetMode="External" Target="https://resh.edu.ru/subject/32/1/" Type="http://schemas.openxmlformats.org/officeDocument/2006/relationships/hyperlink" Id="rId106"/>
    <Relationship TargetMode="External" Target="https://resh.edu.ru/subject/32/1/" Type="http://schemas.openxmlformats.org/officeDocument/2006/relationships/hyperlink" Id="rId107"/>
    <Relationship TargetMode="External" Target="https://resh.edu.ru/subject/32/1/" Type="http://schemas.openxmlformats.org/officeDocument/2006/relationships/hyperlink" Id="rId108"/>
    <Relationship TargetMode="External" Target="https://resh.edu.ru/subject/32/1/" Type="http://schemas.openxmlformats.org/officeDocument/2006/relationships/hyperlink" Id="rId109"/>
    <Relationship TargetMode="External" Target="https://resh.edu.ru/subject/32/1/" Type="http://schemas.openxmlformats.org/officeDocument/2006/relationships/hyperlink" Id="rId110"/>
    <Relationship TargetMode="External" Target="https://resh.edu.ru/subject/32/1/" Type="http://schemas.openxmlformats.org/officeDocument/2006/relationships/hyperlink" Id="rId111"/>
    <Relationship TargetMode="External" Target="https://resh.edu.ru/subject/32/1/" Type="http://schemas.openxmlformats.org/officeDocument/2006/relationships/hyperlink" Id="rId112"/>
    <Relationship TargetMode="External" Target="https://resh.edu.ru/subject/32/1/" Type="http://schemas.openxmlformats.org/officeDocument/2006/relationships/hyperlink" Id="rId113"/>
    <Relationship TargetMode="External" Target="https://resh.edu.ru/subject/32/1/" Type="http://schemas.openxmlformats.org/officeDocument/2006/relationships/hyperlink" Id="rId114"/>
    <Relationship TargetMode="External" Target="https://resh.edu.ru/subject/32/1/" Type="http://schemas.openxmlformats.org/officeDocument/2006/relationships/hyperlink" Id="rId115"/>
    <Relationship TargetMode="External" Target="https://resh.edu.ru/subject/32/1/" Type="http://schemas.openxmlformats.org/officeDocument/2006/relationships/hyperlink" Id="rId116"/>
    <Relationship TargetMode="External" Target="https://resh.edu.ru/subject/32/1/" Type="http://schemas.openxmlformats.org/officeDocument/2006/relationships/hyperlink" Id="rId117"/>
    <Relationship TargetMode="External" Target="https://resh.edu.ru/subject/32/1/" Type="http://schemas.openxmlformats.org/officeDocument/2006/relationships/hyperlink" Id="rId118"/>
    <Relationship TargetMode="External" Target="https://resh.edu.ru/subject/32/1/" Type="http://schemas.openxmlformats.org/officeDocument/2006/relationships/hyperlink" Id="rId119"/>
    <Relationship TargetMode="External" Target="https://resh.edu.ru/subject/32/1/" Type="http://schemas.openxmlformats.org/officeDocument/2006/relationships/hyperlink" Id="rId120"/>
    <Relationship TargetMode="External" Target="https://resh.edu.ru/subject/32/1/" Type="http://schemas.openxmlformats.org/officeDocument/2006/relationships/hyperlink" Id="rId121"/>
    <Relationship TargetMode="External" Target="https://resh.edu.ru/subject/32/1/" Type="http://schemas.openxmlformats.org/officeDocument/2006/relationships/hyperlink" Id="rId122"/>
    <Relationship TargetMode="External" Target="https://resh.edu.ru/subject/32/1/" Type="http://schemas.openxmlformats.org/officeDocument/2006/relationships/hyperlink" Id="rId123"/>
    <Relationship TargetMode="External" Target="https://resh.edu.ru/subject/32/1/" Type="http://schemas.openxmlformats.org/officeDocument/2006/relationships/hyperlink" Id="rId124"/>
    <Relationship TargetMode="External" Target="https://resh.edu.ru/subject/32/1/" Type="http://schemas.openxmlformats.org/officeDocument/2006/relationships/hyperlink" Id="rId125"/>
    <Relationship TargetMode="External" Target="https://resh.edu.ru/subject/32/1/" Type="http://schemas.openxmlformats.org/officeDocument/2006/relationships/hyperlink" Id="rId126"/>
    <Relationship TargetMode="External" Target="https://resh.edu.ru/subject/32/1/" Type="http://schemas.openxmlformats.org/officeDocument/2006/relationships/hyperlink" Id="rId127"/>
    <Relationship TargetMode="External" Target="https://resh.edu.ru/subject/32/1/" Type="http://schemas.openxmlformats.org/officeDocument/2006/relationships/hyperlink" Id="rId128"/>
    <Relationship TargetMode="External" Target="https://resh.edu.ru/subject/32/1/" Type="http://schemas.openxmlformats.org/officeDocument/2006/relationships/hyperlink" Id="rId129"/>
    <Relationship TargetMode="External" Target="https://resh.edu.ru/subject/32/1/" Type="http://schemas.openxmlformats.org/officeDocument/2006/relationships/hyperlink" Id="rId130"/>
    <Relationship TargetMode="External" Target="https://resh.edu.ru/subject/32/1/" Type="http://schemas.openxmlformats.org/officeDocument/2006/relationships/hyperlink" Id="rId131"/>
    <Relationship TargetMode="External" Target="https://resh.edu.ru/subject/32/1/" Type="http://schemas.openxmlformats.org/officeDocument/2006/relationships/hyperlink" Id="rId132"/>
    <Relationship TargetMode="External" Target="https://resh.edu.ru/subject/32/1/" Type="http://schemas.openxmlformats.org/officeDocument/2006/relationships/hyperlink" Id="rId133"/>
    <Relationship TargetMode="External" Target="https://resh.edu.ru/subject/32/1/" Type="http://schemas.openxmlformats.org/officeDocument/2006/relationships/hyperlink" Id="rId134"/>
    <Relationship TargetMode="External" Target="https://resh.edu.ru/subject/32/1/" Type="http://schemas.openxmlformats.org/officeDocument/2006/relationships/hyperlink" Id="rId135"/>
    <Relationship TargetMode="External" Target="https://resh.edu.ru/subject/32/1/" Type="http://schemas.openxmlformats.org/officeDocument/2006/relationships/hyperlink" Id="rId136"/>
    <Relationship TargetMode="External" Target="https://resh.edu.ru/subject/32/1/" Type="http://schemas.openxmlformats.org/officeDocument/2006/relationships/hyperlink" Id="rId137"/>
    <Relationship TargetMode="External" Target="https://resh.edu.ru/subject/32/1/" Type="http://schemas.openxmlformats.org/officeDocument/2006/relationships/hyperlink" Id="rId138"/>
    <Relationship TargetMode="External" Target="https://resh.edu.ru/subject/32/1/" Type="http://schemas.openxmlformats.org/officeDocument/2006/relationships/hyperlink" Id="rId139"/>
    <Relationship TargetMode="External" Target="https://resh.edu.ru/subject/32/1/" Type="http://schemas.openxmlformats.org/officeDocument/2006/relationships/hyperlink" Id="rId140"/>
    <Relationship TargetMode="External" Target="https://resh.edu.ru/subject/32/1/" Type="http://schemas.openxmlformats.org/officeDocument/2006/relationships/hyperlink" Id="rId141"/>
    <Relationship TargetMode="External" Target="https://resh.edu.ru/subject/32/1/" Type="http://schemas.openxmlformats.org/officeDocument/2006/relationships/hyperlink" Id="rId142"/>
    <Relationship TargetMode="External" Target="https://resh.edu.ru/subject/32/1/" Type="http://schemas.openxmlformats.org/officeDocument/2006/relationships/hyperlink" Id="rId143"/>
    <Relationship TargetMode="External" Target="https://resh.edu.ru/subject/32/1/" Type="http://schemas.openxmlformats.org/officeDocument/2006/relationships/hyperlink" Id="rId144"/>
    <Relationship TargetMode="External" Target="https://resh.edu.ru/subject/32/1/" Type="http://schemas.openxmlformats.org/officeDocument/2006/relationships/hyperlink" Id="rId145"/>
    <Relationship TargetMode="External" Target="https://resh.edu.ru/subject/32/1/" Type="http://schemas.openxmlformats.org/officeDocument/2006/relationships/hyperlink" Id="rId146"/>
    <Relationship TargetMode="External" Target="https://resh.edu.ru/subject/32/1/" Type="http://schemas.openxmlformats.org/officeDocument/2006/relationships/hyperlink" Id="rId147"/>
    <Relationship TargetMode="External" Target="https://resh.edu.ru/subject/32/1/" Type="http://schemas.openxmlformats.org/officeDocument/2006/relationships/hyperlink" Id="rId148"/>
    <Relationship TargetMode="External" Target="https://resh.edu.ru/subject/32/1/" Type="http://schemas.openxmlformats.org/officeDocument/2006/relationships/hyperlink" Id="rId149"/>
    <Relationship TargetMode="External" Target="https://resh.edu.ru/subject/32/1/" Type="http://schemas.openxmlformats.org/officeDocument/2006/relationships/hyperlink" Id="rId150"/>
    <Relationship TargetMode="External" Target="https://resh.edu.ru/subject/32/1/" Type="http://schemas.openxmlformats.org/officeDocument/2006/relationships/hyperlink" Id="rId151"/>
    <Relationship TargetMode="External" Target="https://resh.edu.ru/subject/32/1/" Type="http://schemas.openxmlformats.org/officeDocument/2006/relationships/hyperlink" Id="rId152"/>
    <Relationship TargetMode="External" Target="https://resh.edu.ru/subject/32/1/" Type="http://schemas.openxmlformats.org/officeDocument/2006/relationships/hyperlink" Id="rId153"/>
    <Relationship TargetMode="External" Target="https://resh.edu.ru/subject/32/1/" Type="http://schemas.openxmlformats.org/officeDocument/2006/relationships/hyperlink" Id="rId154"/>
    <Relationship TargetMode="External" Target="https://resh.edu.ru/subject/32/1/" Type="http://schemas.openxmlformats.org/officeDocument/2006/relationships/hyperlink" Id="rId155"/>
    <Relationship TargetMode="External" Target="https://resh.edu.ru/subject/32/1/" Type="http://schemas.openxmlformats.org/officeDocument/2006/relationships/hyperlink" Id="rId156"/>
    <Relationship TargetMode="External" Target="https://resh.edu.ru/subject/32/1/" Type="http://schemas.openxmlformats.org/officeDocument/2006/relationships/hyperlink" Id="rId157"/>
    <Relationship TargetMode="External" Target="https://resh.edu.ru/subject/32/1/" Type="http://schemas.openxmlformats.org/officeDocument/2006/relationships/hyperlink" Id="rId158"/>
    <Relationship TargetMode="External" Target="https://resh.edu.ru/subject/32/1/" Type="http://schemas.openxmlformats.org/officeDocument/2006/relationships/hyperlink" Id="rId159"/>
    <Relationship TargetMode="External" Target="https://resh.edu.ru/subject/32/1/" Type="http://schemas.openxmlformats.org/officeDocument/2006/relationships/hyperlink" Id="rId160"/>
    <Relationship TargetMode="External" Target="https://resh.edu.ru/subject/32/1/" Type="http://schemas.openxmlformats.org/officeDocument/2006/relationships/hyperlink" Id="rId161"/>
    <Relationship TargetMode="External" Target="https://resh.edu.ru/subject/32/1/" Type="http://schemas.openxmlformats.org/officeDocument/2006/relationships/hyperlink" Id="rId162"/>
    <Relationship TargetMode="External" Target="https://resh.edu.ru/subject/32/1/" Type="http://schemas.openxmlformats.org/officeDocument/2006/relationships/hyperlink" Id="rId163"/>
    <Relationship TargetMode="External" Target="https://resh.edu.ru/subject/32/1/" Type="http://schemas.openxmlformats.org/officeDocument/2006/relationships/hyperlink" Id="rId164"/>
    <Relationship TargetMode="External" Target="https://resh.edu.ru/subject/32/1/" Type="http://schemas.openxmlformats.org/officeDocument/2006/relationships/hyperlink" Id="rId165"/>
    <Relationship TargetMode="External" Target="https://resh.edu.ru/subject/32/2/" Type="http://schemas.openxmlformats.org/officeDocument/2006/relationships/hyperlink" Id="rId166"/>
    <Relationship TargetMode="External" Target="https://resh.edu.ru/subject/32/2/" Type="http://schemas.openxmlformats.org/officeDocument/2006/relationships/hyperlink" Id="rId167"/>
    <Relationship TargetMode="External" Target="https://resh.edu.ru/subject/32/2/" Type="http://schemas.openxmlformats.org/officeDocument/2006/relationships/hyperlink" Id="rId168"/>
    <Relationship TargetMode="External" Target="https://resh.edu.ru/subject/32/2/" Type="http://schemas.openxmlformats.org/officeDocument/2006/relationships/hyperlink" Id="rId169"/>
    <Relationship TargetMode="External" Target="https://resh.edu.ru/subject/32/2/" Type="http://schemas.openxmlformats.org/officeDocument/2006/relationships/hyperlink" Id="rId170"/>
    <Relationship TargetMode="External" Target="https://resh.edu.ru/subject/32/2/" Type="http://schemas.openxmlformats.org/officeDocument/2006/relationships/hyperlink" Id="rId171"/>
    <Relationship TargetMode="External" Target="https://resh.edu.ru/subject/32/2/" Type="http://schemas.openxmlformats.org/officeDocument/2006/relationships/hyperlink" Id="rId172"/>
    <Relationship TargetMode="External" Target="https://resh.edu.ru/subject/32/2/" Type="http://schemas.openxmlformats.org/officeDocument/2006/relationships/hyperlink" Id="rId173"/>
    <Relationship TargetMode="External" Target="https://resh.edu.ru/subject/32/2/" Type="http://schemas.openxmlformats.org/officeDocument/2006/relationships/hyperlink" Id="rId174"/>
    <Relationship TargetMode="External" Target="https://resh.edu.ru/subject/32/2/" Type="http://schemas.openxmlformats.org/officeDocument/2006/relationships/hyperlink" Id="rId175"/>
    <Relationship TargetMode="External" Target="https://resh.edu.ru/subject/32/2/" Type="http://schemas.openxmlformats.org/officeDocument/2006/relationships/hyperlink" Id="rId176"/>
    <Relationship TargetMode="External" Target="https://resh.edu.ru/subject/32/2/" Type="http://schemas.openxmlformats.org/officeDocument/2006/relationships/hyperlink" Id="rId177"/>
    <Relationship TargetMode="External" Target="https://resh.edu.ru/subject/32/2/" Type="http://schemas.openxmlformats.org/officeDocument/2006/relationships/hyperlink" Id="rId178"/>
    <Relationship TargetMode="External" Target="https://resh.edu.ru/subject/32/2/" Type="http://schemas.openxmlformats.org/officeDocument/2006/relationships/hyperlink" Id="rId179"/>
    <Relationship TargetMode="External" Target="https://resh.edu.ru/subject/32/2/" Type="http://schemas.openxmlformats.org/officeDocument/2006/relationships/hyperlink" Id="rId180"/>
    <Relationship TargetMode="External" Target="https://resh.edu.ru/subject/32/2/" Type="http://schemas.openxmlformats.org/officeDocument/2006/relationships/hyperlink" Id="rId181"/>
    <Relationship TargetMode="External" Target="https://resh.edu.ru/subject/32/2/" Type="http://schemas.openxmlformats.org/officeDocument/2006/relationships/hyperlink" Id="rId182"/>
    <Relationship TargetMode="External" Target="https://resh.edu.ru/subject/32/2/" Type="http://schemas.openxmlformats.org/officeDocument/2006/relationships/hyperlink" Id="rId183"/>
    <Relationship TargetMode="External" Target="https://resh.edu.ru/subject/32/2/" Type="http://schemas.openxmlformats.org/officeDocument/2006/relationships/hyperlink" Id="rId184"/>
    <Relationship TargetMode="External" Target="https://resh.edu.ru/subject/32/2/" Type="http://schemas.openxmlformats.org/officeDocument/2006/relationships/hyperlink" Id="rId185"/>
    <Relationship TargetMode="External" Target="https://resh.edu.ru/subject/32/2/" Type="http://schemas.openxmlformats.org/officeDocument/2006/relationships/hyperlink" Id="rId186"/>
    <Relationship TargetMode="External" Target="https://resh.edu.ru/subject/32/2/" Type="http://schemas.openxmlformats.org/officeDocument/2006/relationships/hyperlink" Id="rId187"/>
    <Relationship TargetMode="External" Target="https://resh.edu.ru/subject/32/2/" Type="http://schemas.openxmlformats.org/officeDocument/2006/relationships/hyperlink" Id="rId188"/>
    <Relationship TargetMode="External" Target="https://resh.edu.ru/subject/32/2/" Type="http://schemas.openxmlformats.org/officeDocument/2006/relationships/hyperlink" Id="rId189"/>
    <Relationship TargetMode="External" Target="https://resh.edu.ru/subject/32/2/" Type="http://schemas.openxmlformats.org/officeDocument/2006/relationships/hyperlink" Id="rId190"/>
    <Relationship TargetMode="External" Target="https://resh.edu.ru/subject/32/2/" Type="http://schemas.openxmlformats.org/officeDocument/2006/relationships/hyperlink" Id="rId191"/>
    <Relationship TargetMode="External" Target="https://resh.edu.ru/subject/32/2/" Type="http://schemas.openxmlformats.org/officeDocument/2006/relationships/hyperlink" Id="rId192"/>
    <Relationship TargetMode="External" Target="https://resh.edu.ru/subject/32/2/" Type="http://schemas.openxmlformats.org/officeDocument/2006/relationships/hyperlink" Id="rId193"/>
    <Relationship TargetMode="External" Target="https://resh.edu.ru/subject/32/2/" Type="http://schemas.openxmlformats.org/officeDocument/2006/relationships/hyperlink" Id="rId194"/>
    <Relationship TargetMode="External" Target="https://resh.edu.ru/subject/32/2/" Type="http://schemas.openxmlformats.org/officeDocument/2006/relationships/hyperlink" Id="rId195"/>
    <Relationship TargetMode="External" Target="https://resh.edu.ru/subject/32/2/" Type="http://schemas.openxmlformats.org/officeDocument/2006/relationships/hyperlink" Id="rId196"/>
    <Relationship TargetMode="External" Target="https://resh.edu.ru/subject/32/2/" Type="http://schemas.openxmlformats.org/officeDocument/2006/relationships/hyperlink" Id="rId197"/>
    <Relationship TargetMode="External" Target="https://resh.edu.ru/subject/32/2/" Type="http://schemas.openxmlformats.org/officeDocument/2006/relationships/hyperlink" Id="rId198"/>
    <Relationship TargetMode="External" Target="https://resh.edu.ru/subject/32/2/" Type="http://schemas.openxmlformats.org/officeDocument/2006/relationships/hyperlink" Id="rId199"/>
    <Relationship TargetMode="External" Target="https://resh.edu.ru/subject/32/2/" Type="http://schemas.openxmlformats.org/officeDocument/2006/relationships/hyperlink" Id="rId200"/>
    <Relationship TargetMode="External" Target="https://resh.edu.ru/subject/32/2/" Type="http://schemas.openxmlformats.org/officeDocument/2006/relationships/hyperlink" Id="rId201"/>
    <Relationship TargetMode="External" Target="https://resh.edu.ru/subject/32/2/" Type="http://schemas.openxmlformats.org/officeDocument/2006/relationships/hyperlink" Id="rId202"/>
    <Relationship TargetMode="External" Target="https://resh.edu.ru/subject/32/2/" Type="http://schemas.openxmlformats.org/officeDocument/2006/relationships/hyperlink" Id="rId203"/>
    <Relationship TargetMode="External" Target="https://resh.edu.ru/subject/32/2/" Type="http://schemas.openxmlformats.org/officeDocument/2006/relationships/hyperlink" Id="rId204"/>
    <Relationship TargetMode="External" Target="https://resh.edu.ru/subject/32/2/" Type="http://schemas.openxmlformats.org/officeDocument/2006/relationships/hyperlink" Id="rId205"/>
    <Relationship TargetMode="External" Target="https://resh.edu.ru/subject/32/2/" Type="http://schemas.openxmlformats.org/officeDocument/2006/relationships/hyperlink" Id="rId206"/>
    <Relationship TargetMode="External" Target="https://resh.edu.ru/subject/32/2/" Type="http://schemas.openxmlformats.org/officeDocument/2006/relationships/hyperlink" Id="rId207"/>
    <Relationship TargetMode="External" Target="https://resh.edu.ru/subject/32/2/" Type="http://schemas.openxmlformats.org/officeDocument/2006/relationships/hyperlink" Id="rId208"/>
    <Relationship TargetMode="External" Target="https://resh.edu.ru/subject/32/2/" Type="http://schemas.openxmlformats.org/officeDocument/2006/relationships/hyperlink" Id="rId209"/>
    <Relationship TargetMode="External" Target="https://resh.edu.ru/subject/32/2/" Type="http://schemas.openxmlformats.org/officeDocument/2006/relationships/hyperlink" Id="rId210"/>
    <Relationship TargetMode="External" Target="https://resh.edu.ru/subject/32/2/" Type="http://schemas.openxmlformats.org/officeDocument/2006/relationships/hyperlink" Id="rId211"/>
    <Relationship TargetMode="External" Target="https://resh.edu.ru/subject/32/2/" Type="http://schemas.openxmlformats.org/officeDocument/2006/relationships/hyperlink" Id="rId212"/>
    <Relationship TargetMode="External" Target="https://resh.edu.ru/subject/32/2/" Type="http://schemas.openxmlformats.org/officeDocument/2006/relationships/hyperlink" Id="rId213"/>
    <Relationship TargetMode="External" Target="https://resh.edu.ru/subject/32/2/" Type="http://schemas.openxmlformats.org/officeDocument/2006/relationships/hyperlink" Id="rId214"/>
    <Relationship TargetMode="External" Target="https://resh.edu.ru/subject/32/2/" Type="http://schemas.openxmlformats.org/officeDocument/2006/relationships/hyperlink" Id="rId215"/>
    <Relationship TargetMode="External" Target="https://resh.edu.ru/subject/32/2/" Type="http://schemas.openxmlformats.org/officeDocument/2006/relationships/hyperlink" Id="rId216"/>
    <Relationship TargetMode="External" Target="https://resh.edu.ru/subject/32/2/" Type="http://schemas.openxmlformats.org/officeDocument/2006/relationships/hyperlink" Id="rId217"/>
    <Relationship TargetMode="External" Target="https://resh.edu.ru/subject/32/2/" Type="http://schemas.openxmlformats.org/officeDocument/2006/relationships/hyperlink" Id="rId218"/>
    <Relationship TargetMode="External" Target="https://resh.edu.ru/subject/32/2/" Type="http://schemas.openxmlformats.org/officeDocument/2006/relationships/hyperlink" Id="rId219"/>
    <Relationship TargetMode="External" Target="https://resh.edu.ru/subject/32/2/" Type="http://schemas.openxmlformats.org/officeDocument/2006/relationships/hyperlink" Id="rId220"/>
    <Relationship TargetMode="External" Target="https://resh.edu.ru/subject/32/2/" Type="http://schemas.openxmlformats.org/officeDocument/2006/relationships/hyperlink" Id="rId221"/>
    <Relationship TargetMode="External" Target="https://resh.edu.ru/subject/32/2/" Type="http://schemas.openxmlformats.org/officeDocument/2006/relationships/hyperlink" Id="rId222"/>
    <Relationship TargetMode="External" Target="https://resh.edu.ru/subject/32/2/" Type="http://schemas.openxmlformats.org/officeDocument/2006/relationships/hyperlink" Id="rId223"/>
    <Relationship TargetMode="External" Target="https://resh.edu.ru/subject/32/2/" Type="http://schemas.openxmlformats.org/officeDocument/2006/relationships/hyperlink" Id="rId224"/>
    <Relationship TargetMode="External" Target="https://resh.edu.ru/subject/32/2/" Type="http://schemas.openxmlformats.org/officeDocument/2006/relationships/hyperlink" Id="rId225"/>
    <Relationship TargetMode="External" Target="https://resh.edu.ru/subject/32/2/" Type="http://schemas.openxmlformats.org/officeDocument/2006/relationships/hyperlink" Id="rId226"/>
    <Relationship TargetMode="External" Target="https://resh.edu.ru/subject/32/2/" Type="http://schemas.openxmlformats.org/officeDocument/2006/relationships/hyperlink" Id="rId227"/>
    <Relationship TargetMode="External" Target="https://resh.edu.ru/subject/32/2/" Type="http://schemas.openxmlformats.org/officeDocument/2006/relationships/hyperlink" Id="rId228"/>
    <Relationship TargetMode="External" Target="https://resh.edu.ru/subject/32/2/" Type="http://schemas.openxmlformats.org/officeDocument/2006/relationships/hyperlink" Id="rId229"/>
    <Relationship TargetMode="External" Target="https://resh.edu.ru/subject/32/2/" Type="http://schemas.openxmlformats.org/officeDocument/2006/relationships/hyperlink" Id="rId230"/>
    <Relationship TargetMode="External" Target="https://resh.edu.ru/subject/32/2/" Type="http://schemas.openxmlformats.org/officeDocument/2006/relationships/hyperlink" Id="rId231"/>
    <Relationship TargetMode="External" Target="https://resh.edu.ru/subject/32/2/" Type="http://schemas.openxmlformats.org/officeDocument/2006/relationships/hyperlink" Id="rId232"/>
    <Relationship TargetMode="External" Target="https://m.edsoo.ru/8bc478de" Type="http://schemas.openxmlformats.org/officeDocument/2006/relationships/hyperlink" Id="rId233"/>
    <Relationship TargetMode="External" Target="https://m.edsoo.ru/8bc47a6e" Type="http://schemas.openxmlformats.org/officeDocument/2006/relationships/hyperlink" Id="rId234"/>
    <Relationship TargetMode="External" Target="https://m.edsoo.ru/8bc47b72" Type="http://schemas.openxmlformats.org/officeDocument/2006/relationships/hyperlink" Id="rId235"/>
    <Relationship TargetMode="External" Target="https://m.edsoo.ru/8bc47c76" Type="http://schemas.openxmlformats.org/officeDocument/2006/relationships/hyperlink" Id="rId236"/>
    <Relationship TargetMode="External" Target="https://m.edsoo.ru/8bc47d84" Type="http://schemas.openxmlformats.org/officeDocument/2006/relationships/hyperlink" Id="rId237"/>
    <Relationship TargetMode="External" Target="https://m.edsoo.ru/8bc47e88" Type="http://schemas.openxmlformats.org/officeDocument/2006/relationships/hyperlink" Id="rId238"/>
    <Relationship TargetMode="External" Target="https://m.edsoo.ru/8bc483ec" Type="http://schemas.openxmlformats.org/officeDocument/2006/relationships/hyperlink" Id="rId239"/>
    <Relationship TargetMode="External" Target="https://m.edsoo.ru/8bc4a25a" Type="http://schemas.openxmlformats.org/officeDocument/2006/relationships/hyperlink" Id="rId240"/>
    <Relationship TargetMode="External" Target="https://m.edsoo.ru/8bc4861c" Type="http://schemas.openxmlformats.org/officeDocument/2006/relationships/hyperlink" Id="rId241"/>
    <Relationship TargetMode="External" Target="https://m.edsoo.ru/8bc4a4f8" Type="http://schemas.openxmlformats.org/officeDocument/2006/relationships/hyperlink" Id="rId242"/>
    <Relationship TargetMode="External" Target="https://m.edsoo.ru/8bc4a3cc" Type="http://schemas.openxmlformats.org/officeDocument/2006/relationships/hyperlink" Id="rId243"/>
    <Relationship TargetMode="External" Target="https://m.edsoo.ru/8bc4a610" Type="http://schemas.openxmlformats.org/officeDocument/2006/relationships/hyperlink" Id="rId244"/>
    <Relationship TargetMode="External" Target="https://m.edsoo.ru/8bc4850e" Type="http://schemas.openxmlformats.org/officeDocument/2006/relationships/hyperlink" Id="rId245"/>
    <Relationship TargetMode="External" Target="https://m.edsoo.ru/8bc4a7dc" Type="http://schemas.openxmlformats.org/officeDocument/2006/relationships/hyperlink" Id="rId246"/>
    <Relationship TargetMode="External" Target="https://m.edsoo.ru/8bc4861c" Type="http://schemas.openxmlformats.org/officeDocument/2006/relationships/hyperlink" Id="rId247"/>
    <Relationship TargetMode="External" Target="https://m.edsoo.ru/8bc4a8fe" Type="http://schemas.openxmlformats.org/officeDocument/2006/relationships/hyperlink" Id="rId248"/>
    <Relationship TargetMode="External" Target="https://m.edsoo.ru/8bc4875c" Type="http://schemas.openxmlformats.org/officeDocument/2006/relationships/hyperlink" Id="rId249"/>
    <Relationship TargetMode="External" Target="https://m.edsoo.ru/8bc48892" Type="http://schemas.openxmlformats.org/officeDocument/2006/relationships/hyperlink" Id="rId250"/>
    <Relationship TargetMode="External" Target="https://m.edsoo.ru/8bc489a0" Type="http://schemas.openxmlformats.org/officeDocument/2006/relationships/hyperlink" Id="rId251"/>
    <Relationship TargetMode="External" Target="https://m.edsoo.ru/8bc48ab8" Type="http://schemas.openxmlformats.org/officeDocument/2006/relationships/hyperlink" Id="rId252"/>
    <Relationship TargetMode="External" Target="https://m.edsoo.ru/8bc4aa16" Type="http://schemas.openxmlformats.org/officeDocument/2006/relationships/hyperlink" Id="rId253"/>
    <Relationship TargetMode="External" Target="https://m.edsoo.ru/8bc49cc4" Type="http://schemas.openxmlformats.org/officeDocument/2006/relationships/hyperlink" Id="rId254"/>
    <Relationship TargetMode="External" Target="https://m.edsoo.ru/8bc4ae44" Type="http://schemas.openxmlformats.org/officeDocument/2006/relationships/hyperlink" Id="rId255"/>
    <Relationship TargetMode="External" Target="https://m.edsoo.ru/8bc4b542" Type="http://schemas.openxmlformats.org/officeDocument/2006/relationships/hyperlink" Id="rId256"/>
    <Relationship TargetMode="External" Target="https://m.edsoo.ru/8bc4b10a" Type="http://schemas.openxmlformats.org/officeDocument/2006/relationships/hyperlink" Id="rId257"/>
    <Relationship TargetMode="External" Target="https://m.edsoo.ru/8bc4bb46" Type="http://schemas.openxmlformats.org/officeDocument/2006/relationships/hyperlink" Id="rId258"/>
    <Relationship TargetMode="External" Target="https://m.edsoo.ru/8bc4b27c" Type="http://schemas.openxmlformats.org/officeDocument/2006/relationships/hyperlink" Id="rId259"/>
    <Relationship TargetMode="External" Target="https://m.edsoo.ru/8bc4bfb0" Type="http://schemas.openxmlformats.org/officeDocument/2006/relationships/hyperlink" Id="rId260"/>
    <Relationship TargetMode="External" Target="https://m.edsoo.ru/8bc4b27c" Type="http://schemas.openxmlformats.org/officeDocument/2006/relationships/hyperlink" Id="rId261"/>
    <Relationship TargetMode="External" Target="https://m.edsoo.ru/8bc4bc7c" Type="http://schemas.openxmlformats.org/officeDocument/2006/relationships/hyperlink" Id="rId262"/>
    <Relationship TargetMode="External" Target="https://m.edsoo.ru/8bc4be98" Type="http://schemas.openxmlformats.org/officeDocument/2006/relationships/hyperlink" Id="rId263"/>
    <Relationship TargetMode="External" Target="https://m.edsoo.ru/8bc4b7ae" Type="http://schemas.openxmlformats.org/officeDocument/2006/relationships/hyperlink" Id="rId264"/>
    <Relationship TargetMode="External" Target="https://m.edsoo.ru/8bc4bd94" Type="http://schemas.openxmlformats.org/officeDocument/2006/relationships/hyperlink" Id="rId265"/>
    <Relationship TargetMode="External" Target="https://m.edsoo.ru/8bc4c0b4" Type="http://schemas.openxmlformats.org/officeDocument/2006/relationships/hyperlink" Id="rId266"/>
    <Relationship TargetMode="External" Target="https://m.edsoo.ru/8bc4af70" Type="http://schemas.openxmlformats.org/officeDocument/2006/relationships/hyperlink" Id="rId267"/>
    <Relationship TargetMode="External" Target="https://m.edsoo.ru/f29f5142" Type="http://schemas.openxmlformats.org/officeDocument/2006/relationships/hyperlink" Id="rId268"/>
    <Relationship TargetMode="External" Target="https://m.edsoo.ru/f29f4fda" Type="http://schemas.openxmlformats.org/officeDocument/2006/relationships/hyperlink" Id="rId269"/>
    <Relationship TargetMode="External" Target="https://m.edsoo.ru/8bc4cd98" Type="http://schemas.openxmlformats.org/officeDocument/2006/relationships/hyperlink" Id="rId270"/>
    <Relationship TargetMode="External" Target="https://m.edsoo.ru/8bc4d194" Type="http://schemas.openxmlformats.org/officeDocument/2006/relationships/hyperlink" Id="rId271"/>
    <Relationship TargetMode="External" Target="https://m.edsoo.ru/8bc4d298" Type="http://schemas.openxmlformats.org/officeDocument/2006/relationships/hyperlink" Id="rId272"/>
    <Relationship TargetMode="External" Target="https://m.edsoo.ru/8bc4d072" Type="http://schemas.openxmlformats.org/officeDocument/2006/relationships/hyperlink" Id="rId273"/>
    <Relationship TargetMode="External" Target="https://m.edsoo.ru/8bc4c1d6" Type="http://schemas.openxmlformats.org/officeDocument/2006/relationships/hyperlink" Id="rId274"/>
    <Relationship TargetMode="External" Target="https://m.edsoo.ru/8bc4c2e4" Type="http://schemas.openxmlformats.org/officeDocument/2006/relationships/hyperlink" Id="rId275"/>
    <Relationship TargetMode="External" Target="https://m.edsoo.ru/8bc4c5c8" Type="http://schemas.openxmlformats.org/officeDocument/2006/relationships/hyperlink" Id="rId276"/>
    <Relationship TargetMode="External" Target="https://m.edsoo.ru/8bc4c6f4" Type="http://schemas.openxmlformats.org/officeDocument/2006/relationships/hyperlink" Id="rId277"/>
    <Relationship TargetMode="External" Target="https://m.edsoo.ru/8bc4c80c" Type="http://schemas.openxmlformats.org/officeDocument/2006/relationships/hyperlink" Id="rId278"/>
    <Relationship TargetMode="External" Target="https://m.edsoo.ru/8bc4c938" Type="http://schemas.openxmlformats.org/officeDocument/2006/relationships/hyperlink" Id="rId279"/>
    <Relationship TargetMode="External" Target="https://m.edsoo.ru/8bc4cb68" Type="http://schemas.openxmlformats.org/officeDocument/2006/relationships/hyperlink" Id="rId280"/>
    <Relationship TargetMode="External" Target="https://m.edsoo.ru/8bc4ca64" Type="http://schemas.openxmlformats.org/officeDocument/2006/relationships/hyperlink" Id="rId281"/>
    <Relationship TargetMode="External" Target="https://m.edsoo.ru/8bc4cc80" Type="http://schemas.openxmlformats.org/officeDocument/2006/relationships/hyperlink" Id="rId282"/>
    <Relationship TargetMode="External" Target="https://m.edsoo.ru/8bc4d43c" Type="http://schemas.openxmlformats.org/officeDocument/2006/relationships/hyperlink" Id="rId283"/>
    <Relationship TargetMode="External" Target="https://m.edsoo.ru/8bc4e24c" Type="http://schemas.openxmlformats.org/officeDocument/2006/relationships/hyperlink" Id="rId284"/>
    <Relationship TargetMode="External" Target="https://m.edsoo.ru/8bc4d676" Type="http://schemas.openxmlformats.org/officeDocument/2006/relationships/hyperlink" Id="rId285"/>
    <Relationship TargetMode="External" Target="https://m.edsoo.ru/8bc4e35a" Type="http://schemas.openxmlformats.org/officeDocument/2006/relationships/hyperlink" Id="rId286"/>
    <Relationship TargetMode="External" Target="https://m.edsoo.ru/8bc4f066" Type="http://schemas.openxmlformats.org/officeDocument/2006/relationships/hyperlink" Id="rId287"/>
    <Relationship TargetMode="External" Target="https://m.edsoo.ru/8bc4ea8a" Type="http://schemas.openxmlformats.org/officeDocument/2006/relationships/hyperlink" Id="rId288"/>
    <Relationship TargetMode="External" Target="https://m.edsoo.ru/8bc4e684" Type="http://schemas.openxmlformats.org/officeDocument/2006/relationships/hyperlink" Id="rId289"/>
    <Relationship TargetMode="External" Target="https://m.edsoo.ru/8bc4eb98" Type="http://schemas.openxmlformats.org/officeDocument/2006/relationships/hyperlink" Id="rId290"/>
    <Relationship TargetMode="External" Target="https://m.edsoo.ru/8bc4e576" Type="http://schemas.openxmlformats.org/officeDocument/2006/relationships/hyperlink" Id="rId291"/>
    <Relationship TargetMode="External" Target="https://m.edsoo.ru/8bc4e972" Type="http://schemas.openxmlformats.org/officeDocument/2006/relationships/hyperlink" Id="rId292"/>
    <Relationship TargetMode="External" Target="https://m.edsoo.ru/8bc4e45e" Type="http://schemas.openxmlformats.org/officeDocument/2006/relationships/hyperlink" Id="rId293"/>
    <Relationship TargetMode="External" Target="https://m.edsoo.ru/8bc4eecc" Type="http://schemas.openxmlformats.org/officeDocument/2006/relationships/hyperlink" Id="rId294"/>
    <Relationship TargetMode="External" Target="https://m.edsoo.ru/8bc4ed00" Type="http://schemas.openxmlformats.org/officeDocument/2006/relationships/hyperlink" Id="rId295"/>
    <Relationship TargetMode="External" Target="https://m.edsoo.ru/8bc4d784" Type="http://schemas.openxmlformats.org/officeDocument/2006/relationships/hyperlink" Id="rId296"/>
    <Relationship TargetMode="External" Target="https://m.edsoo.ru/8bc4d8a6" Type="http://schemas.openxmlformats.org/officeDocument/2006/relationships/hyperlink" Id="rId297"/>
    <Relationship TargetMode="External" Target="https://m.edsoo.ru/8bc4e0f8" Type="http://schemas.openxmlformats.org/officeDocument/2006/relationships/hyperlink" Id="rId298"/>
    <Relationship TargetMode="External" Target="https://m.edsoo.ru/8bc4d554" Type="http://schemas.openxmlformats.org/officeDocument/2006/relationships/hyperlink" Id="rId299"/>
    <Relationship TargetMode="External" Target="https://m.edsoo.ru/8bc4dc98" Type="http://schemas.openxmlformats.org/officeDocument/2006/relationships/hyperlink" Id="rId300"/>
    <Relationship TargetMode="External" Target="https://m.edsoo.ru/8bc4f1c4" Type="http://schemas.openxmlformats.org/officeDocument/2006/relationships/hyperlink" Id="rId301"/>
    <Relationship TargetMode="External" Target="https://m.edsoo.ru/8bc4f548" Type="http://schemas.openxmlformats.org/officeDocument/2006/relationships/hyperlink" Id="rId302"/>
    <Relationship TargetMode="External" Target="https://m.edsoo.ru/8bc4f69c" Type="http://schemas.openxmlformats.org/officeDocument/2006/relationships/hyperlink" Id="rId303"/>
    <Relationship TargetMode="External" Target="https://m.edsoo.ru/8bc4f82c" Type="http://schemas.openxmlformats.org/officeDocument/2006/relationships/hyperlink" Id="rId304"/>
    <Relationship TargetMode="External" Target="https://m.edsoo.ru/8bc4f958" Type="http://schemas.openxmlformats.org/officeDocument/2006/relationships/hyperlink" Id="rId305"/>
    <Relationship TargetMode="External" Target="https://m.edsoo.ru/8bc4fc6e" Type="http://schemas.openxmlformats.org/officeDocument/2006/relationships/hyperlink" Id="rId306"/>
    <Relationship TargetMode="External" Target="https://m.edsoo.ru/8bc4fe30" Type="http://schemas.openxmlformats.org/officeDocument/2006/relationships/hyperlink" Id="rId307"/>
    <Relationship TargetMode="External" Target="https://m.edsoo.ru/8bc4ff70" Type="http://schemas.openxmlformats.org/officeDocument/2006/relationships/hyperlink" Id="rId308"/>
    <Relationship TargetMode="External" Target="https://m.edsoo.ru/8bc50358" Type="http://schemas.openxmlformats.org/officeDocument/2006/relationships/hyperlink" Id="rId309"/>
    <Relationship TargetMode="External" Target="https://m.edsoo.ru/8bc504ac" Type="http://schemas.openxmlformats.org/officeDocument/2006/relationships/hyperlink" Id="rId310"/>
    <Relationship TargetMode="External" Target="https://m.edsoo.ru/8bc5072c" Type="http://schemas.openxmlformats.org/officeDocument/2006/relationships/hyperlink" Id="rId311"/>
    <Relationship TargetMode="External" Target="https://m.edsoo.ru/8bc50876" Type="http://schemas.openxmlformats.org/officeDocument/2006/relationships/hyperlink" Id="rId312"/>
    <Relationship TargetMode="External" Target="https://m.edsoo.ru/8bc50984" Type="http://schemas.openxmlformats.org/officeDocument/2006/relationships/hyperlink" Id="rId313"/>
    <Relationship TargetMode="External" Target="https://m.edsoo.ru/8bc50aa6" Type="http://schemas.openxmlformats.org/officeDocument/2006/relationships/hyperlink" Id="rId314"/>
    <Relationship TargetMode="External" Target="https://m.edsoo.ru/8bc513ac" Type="http://schemas.openxmlformats.org/officeDocument/2006/relationships/hyperlink" Id="rId315"/>
    <Relationship TargetMode="External" Target="https://m.edsoo.ru/8bc514ba" Type="http://schemas.openxmlformats.org/officeDocument/2006/relationships/hyperlink" Id="rId316"/>
    <Relationship TargetMode="External" Target="https://m.edsoo.ru/8bc5169a" Type="http://schemas.openxmlformats.org/officeDocument/2006/relationships/hyperlink" Id="rId317"/>
    <Relationship TargetMode="External" Target="https://m.edsoo.ru/8bc518de" Type="http://schemas.openxmlformats.org/officeDocument/2006/relationships/hyperlink" Id="rId318"/>
    <Relationship TargetMode="External" Target="https://m.edsoo.ru/8bc519f6" Type="http://schemas.openxmlformats.org/officeDocument/2006/relationships/hyperlink" Id="rId319"/>
    <Relationship TargetMode="External" Target="https://m.edsoo.ru/8bc51b04" Type="http://schemas.openxmlformats.org/officeDocument/2006/relationships/hyperlink" Id="rId320"/>
    <Relationship TargetMode="External" Target="https://m.edsoo.ru/8bc524d2" Type="http://schemas.openxmlformats.org/officeDocument/2006/relationships/hyperlink" Id="rId321"/>
    <Relationship TargetMode="External" Target="https://m.edsoo.ru/8bc50e34" Type="http://schemas.openxmlformats.org/officeDocument/2006/relationships/hyperlink" Id="rId322"/>
    <Relationship TargetMode="External" Target="https://m.edsoo.ru/8bc50f6a" Type="http://schemas.openxmlformats.org/officeDocument/2006/relationships/hyperlink" Id="rId323"/>
    <Relationship TargetMode="External" Target="https://m.edsoo.ru/8bc51096" Type="http://schemas.openxmlformats.org/officeDocument/2006/relationships/hyperlink" Id="rId324"/>
    <Relationship TargetMode="External" Target="https://m.edsoo.ru/8bc522a2" Type="http://schemas.openxmlformats.org/officeDocument/2006/relationships/hyperlink" Id="rId325"/>
    <Relationship TargetMode="External" Target="https://m.edsoo.ru/8bc52806" Type="http://schemas.openxmlformats.org/officeDocument/2006/relationships/hyperlink" Id="rId326"/>
    <Relationship TargetMode="External" Target="https://m.edsoo.ru/8bc52bd0" Type="http://schemas.openxmlformats.org/officeDocument/2006/relationships/hyperlink" Id="rId327"/>
    <Relationship TargetMode="External" Target="https://m.edsoo.ru/8bc52da6" Type="http://schemas.openxmlformats.org/officeDocument/2006/relationships/hyperlink" Id="rId328"/>
    <Relationship TargetMode="External" Target="https://m.edsoo.ru/8bc52928" Type="http://schemas.openxmlformats.org/officeDocument/2006/relationships/hyperlink" Id="rId329"/>
    <Relationship TargetMode="External" Target="https://m.edsoo.ru/8bc52a40" Type="http://schemas.openxmlformats.org/officeDocument/2006/relationships/hyperlink" Id="rId330"/>
    <Relationship TargetMode="External" Target="https://m.edsoo.ru/8bc52ebe" Type="http://schemas.openxmlformats.org/officeDocument/2006/relationships/hyperlink" Id="rId331"/>
    <Relationship TargetMode="External" Target="https://m.edsoo.ru/8bc52fd6" Type="http://schemas.openxmlformats.org/officeDocument/2006/relationships/hyperlink" Id="rId332"/>
    <Relationship TargetMode="External" Target="https://m.edsoo.ru/8bc53242" Type="http://schemas.openxmlformats.org/officeDocument/2006/relationships/hyperlink" Id="rId333"/>
    <Relationship TargetMode="External" Target="https://m.edsoo.ru/8bc53364" Type="http://schemas.openxmlformats.org/officeDocument/2006/relationships/hyperlink" Id="rId334"/>
    <Relationship TargetMode="External" Target="https://m.edsoo.ru/8bc5347c" Type="http://schemas.openxmlformats.org/officeDocument/2006/relationships/hyperlink" Id="rId335"/>
    <Relationship TargetMode="External" Target="https://m.edsoo.ru/8bc53710" Type="http://schemas.openxmlformats.org/officeDocument/2006/relationships/hyperlink" Id="rId336"/>
    <Relationship TargetMode="External" Target="https://m.edsoo.ru/8bc53850" Type="http://schemas.openxmlformats.org/officeDocument/2006/relationships/hyperlink" Id="rId337"/>
    <Relationship TargetMode="External" Target="https://m.edsoo.ru/8bc53a12" Type="http://schemas.openxmlformats.org/officeDocument/2006/relationships/hyperlink" Id="rId338"/>
    <Relationship TargetMode="External" Target="https://m.edsoo.ru/8bc541a6" Type="http://schemas.openxmlformats.org/officeDocument/2006/relationships/hyperlink" Id="rId339"/>
    <Relationship TargetMode="External" Target="https://m.edsoo.ru/8bc5434a" Type="http://schemas.openxmlformats.org/officeDocument/2006/relationships/hyperlink" Id="rId340"/>
    <Relationship TargetMode="External" Target="https://m.edsoo.ru/8bc53bca" Type="http://schemas.openxmlformats.org/officeDocument/2006/relationships/hyperlink" Id="rId341"/>
    <Relationship TargetMode="External" Target="https://m.edsoo.ru/8bc544a8" Type="http://schemas.openxmlformats.org/officeDocument/2006/relationships/hyperlink" Id="rId342"/>
    <Relationship TargetMode="External" Target="https://m.edsoo.ru/f29f3630" Type="http://schemas.openxmlformats.org/officeDocument/2006/relationships/hyperlink" Id="rId343"/>
    <Relationship TargetMode="External" Target="https://m.edsoo.ru/8bc51c12" Type="http://schemas.openxmlformats.org/officeDocument/2006/relationships/hyperlink" Id="rId344"/>
    <Relationship TargetMode="External" Target="https://m.edsoo.ru/8bc51e24" Type="http://schemas.openxmlformats.org/officeDocument/2006/relationships/hyperlink" Id="rId345"/>
    <Relationship TargetMode="External" Target="https://m.edsoo.ru/8bc51f46" Type="http://schemas.openxmlformats.org/officeDocument/2006/relationships/hyperlink" Id="rId346"/>
    <Relationship TargetMode="External" Target="https://m.edsoo.ru/8bc5218a" Type="http://schemas.openxmlformats.org/officeDocument/2006/relationships/hyperlink" Id="rId347"/>
    <Relationship TargetMode="External" Target="https://m.edsoo.ru/8bc51294" Type="http://schemas.openxmlformats.org/officeDocument/2006/relationships/hyperlink" Id="rId348"/>
    <Relationship TargetMode="External" Target="https://m.edsoo.ru/8bc50bbe" Type="http://schemas.openxmlformats.org/officeDocument/2006/relationships/hyperlink" Id="rId349"/>
    <Relationship TargetMode="External" Target="https://m.edsoo.ru/8bc523ba" Type="http://schemas.openxmlformats.org/officeDocument/2006/relationships/hyperlink" Id="rId350"/>
    <Relationship TargetMode="External" Target="https://m.edsoo.ru/8bc525e0" Type="http://schemas.openxmlformats.org/officeDocument/2006/relationships/hyperlink" Id="rId351"/>
    <Relationship TargetMode="External" Target="https://m.edsoo.ru/f29f3ca2" Type="http://schemas.openxmlformats.org/officeDocument/2006/relationships/hyperlink" Id="rId352"/>
    <Relationship TargetMode="External" Target="https://m.edsoo.ru/f29f3db0" Type="http://schemas.openxmlformats.org/officeDocument/2006/relationships/hyperlink" Id="rId353"/>
    <Relationship TargetMode="External" Target="https://m.edsoo.ru/f29f3a5e" Type="http://schemas.openxmlformats.org/officeDocument/2006/relationships/hyperlink" Id="rId354"/>
    <Relationship TargetMode="External" Target="https://m.edsoo.ru/f29f3b80" Type="http://schemas.openxmlformats.org/officeDocument/2006/relationships/hyperlink" Id="rId355"/>
    <Relationship TargetMode="External" Target="https://m.edsoo.ru/f29f3928" Type="http://schemas.openxmlformats.org/officeDocument/2006/relationships/hyperlink" Id="rId356"/>
    <Relationship TargetMode="External" Target="https://m.edsoo.ru/f29f3ed2" Type="http://schemas.openxmlformats.org/officeDocument/2006/relationships/hyperlink" Id="rId357"/>
    <Relationship TargetMode="External" Target="https://m.edsoo.ru/f29f4422" Type="http://schemas.openxmlformats.org/officeDocument/2006/relationships/hyperlink" Id="rId358"/>
    <Relationship TargetMode="External" Target="https://m.edsoo.ru/f29f4544" Type="http://schemas.openxmlformats.org/officeDocument/2006/relationships/hyperlink" Id="rId359"/>
    <Relationship TargetMode="External" Target="https://m.edsoo.ru/f29f41de" Type="http://schemas.openxmlformats.org/officeDocument/2006/relationships/hyperlink" Id="rId360"/>
    <Relationship TargetMode="External" Target="https://m.edsoo.ru/f29f4d8c" Type="http://schemas.openxmlformats.org/officeDocument/2006/relationships/hyperlink" Id="rId361"/>
    <Relationship TargetMode="External" Target="https://m.edsoo.ru/f29f4774" Type="http://schemas.openxmlformats.org/officeDocument/2006/relationships/hyperlink" Id="rId362"/>
    <Relationship TargetMode="External" Target="https://m.edsoo.ru/f29f488c" Type="http://schemas.openxmlformats.org/officeDocument/2006/relationships/hyperlink" Id="rId363"/>
    <Relationship TargetMode="External" Target="https://m.edsoo.ru/f29f430a" Type="http://schemas.openxmlformats.org/officeDocument/2006/relationships/hyperlink" Id="rId364"/>
    <Relationship TargetMode="External" Target="https://m.edsoo.ru/f29f4666" Type="http://schemas.openxmlformats.org/officeDocument/2006/relationships/hyperlink" Id="rId365"/>
    <Relationship TargetMode="External" Target="https://m.edsoo.ru/f29f5282" Type="http://schemas.openxmlformats.org/officeDocument/2006/relationships/hyperlink" Id="rId366"/>
    <Relationship TargetMode="External" Target="https://m.edsoo.ru/f29f5c50" Type="http://schemas.openxmlformats.org/officeDocument/2006/relationships/hyperlink" Id="rId367"/>
    <Relationship TargetMode="External" Target="https://m.edsoo.ru/f29f5d7c" Type="http://schemas.openxmlformats.org/officeDocument/2006/relationships/hyperlink" Id="rId368"/>
    <Relationship TargetMode="External" Target="https://m.edsoo.ru/f2a09ae8" Type="http://schemas.openxmlformats.org/officeDocument/2006/relationships/hyperlink" Id="rId369"/>
    <Relationship TargetMode="External" Target="https://m.edsoo.ru/f29f539a" Type="http://schemas.openxmlformats.org/officeDocument/2006/relationships/hyperlink" Id="rId370"/>
    <Relationship TargetMode="External" Target="https://m.edsoo.ru/f2a09962" Type="http://schemas.openxmlformats.org/officeDocument/2006/relationships/hyperlink" Id="rId371"/>
    <Relationship TargetMode="External" Target="https://m.edsoo.ru/f29f54c6" Type="http://schemas.openxmlformats.org/officeDocument/2006/relationships/hyperlink" Id="rId372"/>
    <Relationship TargetMode="External" Target="https://m.edsoo.ru/f29f55de" Type="http://schemas.openxmlformats.org/officeDocument/2006/relationships/hyperlink" Id="rId373"/>
    <Relationship TargetMode="External" Target="https://m.edsoo.ru/f29f5afc" Type="http://schemas.openxmlformats.org/officeDocument/2006/relationships/hyperlink" Id="rId374"/>
    <Relationship TargetMode="External" Target="https://m.edsoo.ru/f29f56ec" Type="http://schemas.openxmlformats.org/officeDocument/2006/relationships/hyperlink" Id="rId375"/>
    <Relationship TargetMode="External" Target="https://m.edsoo.ru/f29f5e94" Type="http://schemas.openxmlformats.org/officeDocument/2006/relationships/hyperlink" Id="rId376"/>
    <Relationship TargetMode="External" Target="https://m.edsoo.ru/f29f62e0" Type="http://schemas.openxmlformats.org/officeDocument/2006/relationships/hyperlink" Id="rId377"/>
    <Relationship TargetMode="External" Target="https://m.edsoo.ru/f29f60a6" Type="http://schemas.openxmlformats.org/officeDocument/2006/relationships/hyperlink" Id="rId378"/>
    <Relationship TargetMode="External" Target="https://m.edsoo.ru/f29f61c8" Type="http://schemas.openxmlformats.org/officeDocument/2006/relationships/hyperlink" Id="rId379"/>
    <Relationship TargetMode="External" Target="https://m.edsoo.ru/f29f6952" Type="http://schemas.openxmlformats.org/officeDocument/2006/relationships/hyperlink" Id="rId380"/>
    <Relationship TargetMode="External" Target="https://m.edsoo.ru/f29f6952" Type="http://schemas.openxmlformats.org/officeDocument/2006/relationships/hyperlink" Id="rId381"/>
    <Relationship TargetMode="External" Target="https://m.edsoo.ru/f29f6ace" Type="http://schemas.openxmlformats.org/officeDocument/2006/relationships/hyperlink" Id="rId382"/>
    <Relationship TargetMode="External" Target="https://m.edsoo.ru/f29f6d1c" Type="http://schemas.openxmlformats.org/officeDocument/2006/relationships/hyperlink" Id="rId383"/>
    <Relationship TargetMode="External" Target="https://m.edsoo.ru/f29f70aa" Type="http://schemas.openxmlformats.org/officeDocument/2006/relationships/hyperlink" Id="rId384"/>
    <Relationship TargetMode="External" Target="https://m.edsoo.ru/f29f6c04" Type="http://schemas.openxmlformats.org/officeDocument/2006/relationships/hyperlink" Id="rId385"/>
    <Relationship TargetMode="External" Target="https://m.edsoo.ru/f29f783e" Type="http://schemas.openxmlformats.org/officeDocument/2006/relationships/hyperlink" Id="rId386"/>
    <Relationship TargetMode="External" Target="https://m.edsoo.ru/f29f76cc" Type="http://schemas.openxmlformats.org/officeDocument/2006/relationships/hyperlink" Id="rId387"/>
    <Relationship TargetMode="External" Target="https://m.edsoo.ru/f29f6e34" Type="http://schemas.openxmlformats.org/officeDocument/2006/relationships/hyperlink" Id="rId388"/>
    <Relationship TargetMode="External" Target="https://m.edsoo.ru/f29f6f38" Type="http://schemas.openxmlformats.org/officeDocument/2006/relationships/hyperlink" Id="rId389"/>
    <Relationship TargetMode="External" Target="https://m.edsoo.ru/f2a09c64" Type="http://schemas.openxmlformats.org/officeDocument/2006/relationships/hyperlink" Id="rId390"/>
    <Relationship TargetMode="External" Target="https://m.edsoo.ru/f29f7956" Type="http://schemas.openxmlformats.org/officeDocument/2006/relationships/hyperlink" Id="rId391"/>
    <Relationship TargetMode="External" Target="https://m.edsoo.ru/f29f8eb4" Type="http://schemas.openxmlformats.org/officeDocument/2006/relationships/hyperlink" Id="rId392"/>
    <Relationship TargetMode="External" Target="https://m.edsoo.ru/f29f8ff4" Type="http://schemas.openxmlformats.org/officeDocument/2006/relationships/hyperlink" Id="rId393"/>
    <Relationship TargetMode="External" Target="https://m.edsoo.ru/f29f91d4" Type="http://schemas.openxmlformats.org/officeDocument/2006/relationships/hyperlink" Id="rId394"/>
    <Relationship TargetMode="External" Target="https://m.edsoo.ru/f29f9300" Type="http://schemas.openxmlformats.org/officeDocument/2006/relationships/hyperlink" Id="rId395"/>
    <Relationship TargetMode="External" Target="https://m.edsoo.ru/f2a0bdc0" Type="http://schemas.openxmlformats.org/officeDocument/2006/relationships/hyperlink" Id="rId396"/>
    <Relationship TargetMode="External" Target="https://m.edsoo.ru/f29f7cbc" Type="http://schemas.openxmlformats.org/officeDocument/2006/relationships/hyperlink" Id="rId397"/>
    <Relationship TargetMode="External" Target="https://m.edsoo.ru/f29f87f2" Type="http://schemas.openxmlformats.org/officeDocument/2006/relationships/hyperlink" Id="rId398"/>
    <Relationship TargetMode="External" Target="https://m.edsoo.ru/f29f7e42" Type="http://schemas.openxmlformats.org/officeDocument/2006/relationships/hyperlink" Id="rId399"/>
    <Relationship TargetMode="External" Target="https://m.edsoo.ru/f29f890a" Type="http://schemas.openxmlformats.org/officeDocument/2006/relationships/hyperlink" Id="rId400"/>
    <Relationship TargetMode="External" Target="https://m.edsoo.ru/f29f8478" Type="http://schemas.openxmlformats.org/officeDocument/2006/relationships/hyperlink" Id="rId401"/>
    <Relationship TargetMode="External" Target="https://m.edsoo.ru/f29f8a18" Type="http://schemas.openxmlformats.org/officeDocument/2006/relationships/hyperlink" Id="rId402"/>
    <Relationship TargetMode="External" Target="https://m.edsoo.ru/f29f85c2" Type="http://schemas.openxmlformats.org/officeDocument/2006/relationships/hyperlink" Id="rId403"/>
    <Relationship TargetMode="External" Target="https://m.edsoo.ru/f29f8b1c" Type="http://schemas.openxmlformats.org/officeDocument/2006/relationships/hyperlink" Id="rId404"/>
    <Relationship TargetMode="External" Target="https://m.edsoo.ru/f29f86d0" Type="http://schemas.openxmlformats.org/officeDocument/2006/relationships/hyperlink" Id="rId405"/>
    <Relationship TargetMode="External" Target="https://m.edsoo.ru/f29f7ba4" Type="http://schemas.openxmlformats.org/officeDocument/2006/relationships/hyperlink" Id="rId406"/>
    <Relationship TargetMode="External" Target="https://m.edsoo.ru/f29f7a78" Type="http://schemas.openxmlformats.org/officeDocument/2006/relationships/hyperlink" Id="rId407"/>
    <Relationship TargetMode="External" Target="https://m.edsoo.ru/f29f8284" Type="http://schemas.openxmlformats.org/officeDocument/2006/relationships/hyperlink" Id="rId408"/>
    <Relationship TargetMode="External" Target="https://m.edsoo.ru/f2a0a4b6" Type="http://schemas.openxmlformats.org/officeDocument/2006/relationships/hyperlink" Id="rId409"/>
    <Relationship TargetMode="External" Target="https://m.edsoo.ru/f2a09dd6" Type="http://schemas.openxmlformats.org/officeDocument/2006/relationships/hyperlink" Id="rId410"/>
    <Relationship TargetMode="External" Target="https://m.edsoo.ru/f2a0a7f4" Type="http://schemas.openxmlformats.org/officeDocument/2006/relationships/hyperlink" Id="rId411"/>
    <Relationship TargetMode="External" Target="https://m.edsoo.ru/f29f9558" Type="http://schemas.openxmlformats.org/officeDocument/2006/relationships/hyperlink" Id="rId412"/>
    <Relationship TargetMode="External" Target="https://m.edsoo.ru/f29f9418" Type="http://schemas.openxmlformats.org/officeDocument/2006/relationships/hyperlink" Id="rId413"/>
    <Relationship TargetMode="External" Target="https://m.edsoo.ru/f29f9710" Type="http://schemas.openxmlformats.org/officeDocument/2006/relationships/hyperlink" Id="rId414"/>
    <Relationship TargetMode="External" Target="https://m.edsoo.ru/f29f983c" Type="http://schemas.openxmlformats.org/officeDocument/2006/relationships/hyperlink" Id="rId415"/>
    <Relationship TargetMode="External" Target="https://m.edsoo.ru/f2a0c00e" Type="http://schemas.openxmlformats.org/officeDocument/2006/relationships/hyperlink" Id="rId416"/>
    <Relationship TargetMode="External" Target="https://m.edsoo.ru/f2a0c34c" Type="http://schemas.openxmlformats.org/officeDocument/2006/relationships/hyperlink" Id="rId417"/>
    <Relationship TargetMode="External" Target="https://m.edsoo.ru/f29faec6" Type="http://schemas.openxmlformats.org/officeDocument/2006/relationships/hyperlink" Id="rId418"/>
    <Relationship TargetMode="External" Target="https://m.edsoo.ru/f29f9c42" Type="http://schemas.openxmlformats.org/officeDocument/2006/relationships/hyperlink" Id="rId419"/>
    <Relationship TargetMode="External" Target="https://m.edsoo.ru/f29f9ee0" Type="http://schemas.openxmlformats.org/officeDocument/2006/relationships/hyperlink" Id="rId420"/>
    <Relationship TargetMode="External" Target="https://m.edsoo.ru/f29f9b34" Type="http://schemas.openxmlformats.org/officeDocument/2006/relationships/hyperlink" Id="rId421"/>
    <Relationship TargetMode="External" Target="https://m.edsoo.ru/f29fa002" Type="http://schemas.openxmlformats.org/officeDocument/2006/relationships/hyperlink" Id="rId422"/>
    <Relationship TargetMode="External" Target="https://m.edsoo.ru/f29fa11a" Type="http://schemas.openxmlformats.org/officeDocument/2006/relationships/hyperlink" Id="rId423"/>
    <Relationship TargetMode="External" Target="https://m.edsoo.ru/f29fa21e" Type="http://schemas.openxmlformats.org/officeDocument/2006/relationships/hyperlink" Id="rId424"/>
    <Relationship TargetMode="External" Target="https://m.edsoo.ru/f29f9d82" Type="http://schemas.openxmlformats.org/officeDocument/2006/relationships/hyperlink" Id="rId425"/>
    <Relationship TargetMode="External" Target="https://m.edsoo.ru/f29fa66a" Type="http://schemas.openxmlformats.org/officeDocument/2006/relationships/hyperlink" Id="rId426"/>
    <Relationship TargetMode="External" Target="https://m.edsoo.ru/f29fac6e" Type="http://schemas.openxmlformats.org/officeDocument/2006/relationships/hyperlink" Id="rId427"/>
    <Relationship TargetMode="External" Target="https://m.edsoo.ru/f29fab56" Type="http://schemas.openxmlformats.org/officeDocument/2006/relationships/hyperlink" Id="rId428"/>
    <Relationship TargetMode="External" Target="https://m.edsoo.ru/f29faa20" Type="http://schemas.openxmlformats.org/officeDocument/2006/relationships/hyperlink" Id="rId429"/>
    <Relationship TargetMode="External" Target="https://m.edsoo.ru/f29fa7a0" Type="http://schemas.openxmlformats.org/officeDocument/2006/relationships/hyperlink" Id="rId430"/>
    <Relationship TargetMode="External" Target="https://m.edsoo.ru/f29fa8ae" Type="http://schemas.openxmlformats.org/officeDocument/2006/relationships/hyperlink" Id="rId431"/>
    <Relationship TargetMode="External" Target="https://m.edsoo.ru/f2a0ba28" Type="http://schemas.openxmlformats.org/officeDocument/2006/relationships/hyperlink" Id="rId432"/>
    <Relationship TargetMode="External" Target="https://m.edsoo.ru/f29fad7c" Type="http://schemas.openxmlformats.org/officeDocument/2006/relationships/hyperlink" Id="rId433"/>
    <Relationship TargetMode="External" Target="https://m.edsoo.ru/f29fd216" Type="http://schemas.openxmlformats.org/officeDocument/2006/relationships/hyperlink" Id="rId434"/>
    <Relationship TargetMode="External" Target="https://m.edsoo.ru/f29fd31a" Type="http://schemas.openxmlformats.org/officeDocument/2006/relationships/hyperlink" Id="rId435"/>
    <Relationship TargetMode="External" Target="https://m.edsoo.ru/f29fd43c" Type="http://schemas.openxmlformats.org/officeDocument/2006/relationships/hyperlink" Id="rId436"/>
    <Relationship TargetMode="External" Target="https://m.edsoo.ru/f29fd554" Type="http://schemas.openxmlformats.org/officeDocument/2006/relationships/hyperlink" Id="rId437"/>
    <Relationship TargetMode="External" Target="https://m.edsoo.ru/f29fd662" Type="http://schemas.openxmlformats.org/officeDocument/2006/relationships/hyperlink" Id="rId438"/>
    <Relationship TargetMode="External" Target="https://m.edsoo.ru/f29fdb80" Type="http://schemas.openxmlformats.org/officeDocument/2006/relationships/hyperlink" Id="rId439"/>
    <Relationship TargetMode="External" Target="https://m.edsoo.ru/f29fdcc0" Type="http://schemas.openxmlformats.org/officeDocument/2006/relationships/hyperlink" Id="rId440"/>
    <Relationship TargetMode="External" Target="https://m.edsoo.ru/f29fded2" Type="http://schemas.openxmlformats.org/officeDocument/2006/relationships/hyperlink" Id="rId441"/>
    <Relationship TargetMode="External" Target="https://m.edsoo.ru/f29fdff4" Type="http://schemas.openxmlformats.org/officeDocument/2006/relationships/hyperlink" Id="rId442"/>
    <Relationship TargetMode="External" Target="https://m.edsoo.ru/f29fe12a" Type="http://schemas.openxmlformats.org/officeDocument/2006/relationships/hyperlink" Id="rId443"/>
    <Relationship TargetMode="External" Target="https://m.edsoo.ru/f2a0b6a4" Type="http://schemas.openxmlformats.org/officeDocument/2006/relationships/hyperlink" Id="rId444"/>
    <Relationship TargetMode="External" Target="https://m.edsoo.ru/f29fe256" Type="http://schemas.openxmlformats.org/officeDocument/2006/relationships/hyperlink" Id="rId445"/>
    <Relationship TargetMode="External" Target="https://m.edsoo.ru/f2a0c8ec" Type="http://schemas.openxmlformats.org/officeDocument/2006/relationships/hyperlink" Id="rId446"/>
    <Relationship TargetMode="External" Target="https://m.edsoo.ru/f29fe6ac" Type="http://schemas.openxmlformats.org/officeDocument/2006/relationships/hyperlink" Id="rId447"/>
    <Relationship TargetMode="External" Target="https://m.edsoo.ru/f29fb420" Type="http://schemas.openxmlformats.org/officeDocument/2006/relationships/hyperlink" Id="rId448"/>
    <Relationship TargetMode="External" Target="https://m.edsoo.ru/f29fb556" Type="http://schemas.openxmlformats.org/officeDocument/2006/relationships/hyperlink" Id="rId449"/>
    <Relationship TargetMode="External" Target="https://m.edsoo.ru/f29fb7e0" Type="http://schemas.openxmlformats.org/officeDocument/2006/relationships/hyperlink" Id="rId450"/>
    <Relationship TargetMode="External" Target="https://m.edsoo.ru/f29fb682" Type="http://schemas.openxmlformats.org/officeDocument/2006/relationships/hyperlink" Id="rId451"/>
    <Relationship TargetMode="External" Target="https://m.edsoo.ru/f29fb8f8" Type="http://schemas.openxmlformats.org/officeDocument/2006/relationships/hyperlink" Id="rId452"/>
    <Relationship TargetMode="External" Target="https://m.edsoo.ru/f2a0a5e2" Type="http://schemas.openxmlformats.org/officeDocument/2006/relationships/hyperlink" Id="rId453"/>
    <Relationship TargetMode="External" Target="https://m.edsoo.ru/f2a0a36c" Type="http://schemas.openxmlformats.org/officeDocument/2006/relationships/hyperlink" Id="rId454"/>
    <Relationship TargetMode="External" Target="https://m.edsoo.ru/f29fba1a" Type="http://schemas.openxmlformats.org/officeDocument/2006/relationships/hyperlink" Id="rId455"/>
    <Relationship TargetMode="External" Target="https://m.edsoo.ru/f29fbb28" Type="http://schemas.openxmlformats.org/officeDocument/2006/relationships/hyperlink" Id="rId456"/>
    <Relationship TargetMode="External" Target="https://m.edsoo.ru/f29fbf6a" Type="http://schemas.openxmlformats.org/officeDocument/2006/relationships/hyperlink" Id="rId457"/>
    <Relationship TargetMode="External" Target="https://m.edsoo.ru/f29fc0aa" Type="http://schemas.openxmlformats.org/officeDocument/2006/relationships/hyperlink" Id="rId458"/>
    <Relationship TargetMode="External" Target="https://m.edsoo.ru/f29fc7bc" Type="http://schemas.openxmlformats.org/officeDocument/2006/relationships/hyperlink" Id="rId459"/>
    <Relationship TargetMode="External" Target="https://m.edsoo.ru/f29fc30c" Type="http://schemas.openxmlformats.org/officeDocument/2006/relationships/hyperlink" Id="rId460"/>
    <Relationship TargetMode="External" Target="https://m.edsoo.ru/f29fc4c4" Type="http://schemas.openxmlformats.org/officeDocument/2006/relationships/hyperlink" Id="rId461"/>
    <Relationship TargetMode="External" Target="https://m.edsoo.ru/f29fce92" Type="http://schemas.openxmlformats.org/officeDocument/2006/relationships/hyperlink" Id="rId462"/>
    <Relationship TargetMode="External" Target="https://m.edsoo.ru/f29fcd02" Type="http://schemas.openxmlformats.org/officeDocument/2006/relationships/hyperlink" Id="rId463"/>
    <Relationship TargetMode="External" Target="https://m.edsoo.ru/f29fc1b8" Type="http://schemas.openxmlformats.org/officeDocument/2006/relationships/hyperlink" Id="rId464"/>
    <Relationship TargetMode="External" Target="https://m.edsoo.ru/f29fd0f4" Type="http://schemas.openxmlformats.org/officeDocument/2006/relationships/hyperlink" Id="rId465"/>
    <Relationship TargetMode="External" Target="https://m.edsoo.ru/f2a0c9fa" Type="http://schemas.openxmlformats.org/officeDocument/2006/relationships/hyperlink" Id="rId466"/>
    <Relationship TargetMode="External" Target="https://m.edsoo.ru/f29fc5f0" Type="http://schemas.openxmlformats.org/officeDocument/2006/relationships/hyperlink" Id="rId467"/>
    <Relationship TargetMode="External" Target="https://m.edsoo.ru/f29fe7c4" Type="http://schemas.openxmlformats.org/officeDocument/2006/relationships/hyperlink" Id="rId468"/>
    <Relationship TargetMode="External" Target="https://m.edsoo.ru/f29fe8dc" Type="http://schemas.openxmlformats.org/officeDocument/2006/relationships/hyperlink" Id="rId469"/>
    <Relationship TargetMode="External" Target="https://m.edsoo.ru/f29fe9ea" Type="http://schemas.openxmlformats.org/officeDocument/2006/relationships/hyperlink" Id="rId470"/>
    <Relationship TargetMode="External" Target="https://m.edsoo.ru/f29feb52" Type="http://schemas.openxmlformats.org/officeDocument/2006/relationships/hyperlink" Id="rId471"/>
    <Relationship TargetMode="External" Target="https://m.edsoo.ru/f29fecba" Type="http://schemas.openxmlformats.org/officeDocument/2006/relationships/hyperlink" Id="rId472"/>
    <Relationship TargetMode="External" Target="https://m.edsoo.ru/f2a0a6f0" Type="http://schemas.openxmlformats.org/officeDocument/2006/relationships/hyperlink" Id="rId473"/>
    <Relationship TargetMode="External" Target="https://m.edsoo.ru/f2a0afd8" Type="http://schemas.openxmlformats.org/officeDocument/2006/relationships/hyperlink" Id="rId474"/>
    <Relationship TargetMode="External" Target="https://m.edsoo.ru/f2a0b7ee" Type="http://schemas.openxmlformats.org/officeDocument/2006/relationships/hyperlink" Id="rId475"/>
    <Relationship TargetMode="External" Target="https://m.edsoo.ru/f29fede6" Type="http://schemas.openxmlformats.org/officeDocument/2006/relationships/hyperlink" Id="rId476"/>
    <Relationship TargetMode="External" Target="https://m.edsoo.ru/f29fef08" Type="http://schemas.openxmlformats.org/officeDocument/2006/relationships/hyperlink" Id="rId477"/>
    <Relationship TargetMode="External" Target="https://m.edsoo.ru/f29ff214" Type="http://schemas.openxmlformats.org/officeDocument/2006/relationships/hyperlink" Id="rId478"/>
    <Relationship TargetMode="External" Target="https://m.edsoo.ru/f29ff336" Type="http://schemas.openxmlformats.org/officeDocument/2006/relationships/hyperlink" Id="rId479"/>
    <Relationship TargetMode="External" Target="https://m.edsoo.ru/f29ff44e" Type="http://schemas.openxmlformats.org/officeDocument/2006/relationships/hyperlink" Id="rId480"/>
    <Relationship TargetMode="External" Target="https://m.edsoo.ru/f29fe36e" Type="http://schemas.openxmlformats.org/officeDocument/2006/relationships/hyperlink" Id="rId481"/>
    <Relationship TargetMode="External" Target="https://m.edsoo.ru/f2a0bee2" Type="http://schemas.openxmlformats.org/officeDocument/2006/relationships/hyperlink" Id="rId482"/>
    <Relationship TargetMode="External" Target="https://m.edsoo.ru/f2a0b906" Type="http://schemas.openxmlformats.org/officeDocument/2006/relationships/hyperlink" Id="rId483"/>
    <Relationship TargetMode="External" Target="https://m.edsoo.ru/f2a087e2" Type="http://schemas.openxmlformats.org/officeDocument/2006/relationships/hyperlink" Id="rId484"/>
    <Relationship TargetMode="External" Target="https://m.edsoo.ru/f2a08b2a" Type="http://schemas.openxmlformats.org/officeDocument/2006/relationships/hyperlink" Id="rId485"/>
    <Relationship TargetMode="External" Target="https://m.edsoo.ru/f2a097d2" Type="http://schemas.openxmlformats.org/officeDocument/2006/relationships/hyperlink" Id="rId486"/>
    <Relationship TargetMode="External" Target="https://m.edsoo.ru/f2a08986" Type="http://schemas.openxmlformats.org/officeDocument/2006/relationships/hyperlink" Id="rId487"/>
    <Relationship TargetMode="External" Target="https://m.edsoo.ru/f2a08cb0" Type="http://schemas.openxmlformats.org/officeDocument/2006/relationships/hyperlink" Id="rId488"/>
    <Relationship TargetMode="External" Target="https://m.edsoo.ru/f2a09502" Type="http://schemas.openxmlformats.org/officeDocument/2006/relationships/hyperlink" Id="rId489"/>
    <Relationship TargetMode="External" Target="https://m.edsoo.ru/f2a09372" Type="http://schemas.openxmlformats.org/officeDocument/2006/relationships/hyperlink" Id="rId490"/>
    <Relationship TargetMode="External" Target="https://m.edsoo.ru/f2a09674" Type="http://schemas.openxmlformats.org/officeDocument/2006/relationships/hyperlink" Id="rId491"/>
    <Relationship TargetMode="External" Target="https://m.edsoo.ru/f2a0c7c0" Type="http://schemas.openxmlformats.org/officeDocument/2006/relationships/hyperlink" Id="rId492"/>
    <Relationship TargetMode="External" Target="https://m.edsoo.ru/f2a0b1c2" Type="http://schemas.openxmlformats.org/officeDocument/2006/relationships/hyperlink" Id="rId493"/>
    <Relationship TargetMode="External" Target="https://m.edsoo.ru/f2a0b4c4" Type="http://schemas.openxmlformats.org/officeDocument/2006/relationships/hyperlink" Id="rId494"/>
    <Relationship TargetMode="External" Target="https://m.edsoo.ru/f2a0b348" Type="http://schemas.openxmlformats.org/officeDocument/2006/relationships/hyperlink" Id="rId495"/>
    <Relationship TargetMode="External" Target="https://m.edsoo.ru/f2a0aa06" Type="http://schemas.openxmlformats.org/officeDocument/2006/relationships/hyperlink" Id="rId496"/>
    <Relationship TargetMode="External" Target="https://m.edsoo.ru/f2a0c234" Type="http://schemas.openxmlformats.org/officeDocument/2006/relationships/hyperlink" Id="rId497"/>
    <Relationship TargetMode="External" Target="https://m.edsoo.ru/f2a0c11c" Type="http://schemas.openxmlformats.org/officeDocument/2006/relationships/hyperlink" Id="rId498"/>
    <Relationship TargetMode="External" Target="https://m.edsoo.ru/f2a0a902" Type="http://schemas.openxmlformats.org/officeDocument/2006/relationships/hyperlink" Id="rId499"/>
    <Relationship TargetMode="External" Target="https://m.edsoo.ru/f2a0c45a" Type="http://schemas.openxmlformats.org/officeDocument/2006/relationships/hyperlink" Id="rId50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